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Break it up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Break it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your chin to a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 yellow reflect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it fill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bright should be the light inside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 do not let darkness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break it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your chin to a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scatter the dark clouds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colours that allow you to be better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swallowed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break it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your chin to a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surround yourself with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colours no matter the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is the dark to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can you grow,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can you grow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black is the only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you surround yourself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your soul is filled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not light up your mind 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moods will only come to break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break it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your chin to a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 yellow reflect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it fill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bright should be the light inside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 do not let darkness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with all colours break it up.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