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Both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Both,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both of these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both of these things they are not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the real you and the jealousy,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bitterness,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comes from a 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you had it 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were never like this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you had heartbreak,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you had tragedy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you suffered such agony,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truly a different person,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could get back the old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 could get back the old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cannot seem,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revert to the previous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jealousy and bitterness comes,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at the flick of a switch,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quickly off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quickly off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 the combative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fight everyone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fight everyone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clearly see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do not see clearly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you could get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back to the old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how much better you were,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bitterness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should not be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no, no, it is not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painful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watch it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lashes out at everyone that you care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you do.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