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Body moving</w:t>
      </w:r>
    </w:p>
    <w:p/>
    <w:p>
      <w:r>
        <w:rPr>
          <w:rFonts w:ascii="Arial" w:hAnsi="Arial" w:eastAsia="Arial"/>
          <w:b w:val="0"/>
          <w:sz w:val="22"/>
        </w:rPr>
        <w:t>Body moving,</w:t>
      </w:r>
    </w:p>
    <w:p>
      <w:r>
        <w:rPr>
          <w:rFonts w:ascii="Arial" w:hAnsi="Arial" w:eastAsia="Arial"/>
          <w:b w:val="0"/>
          <w:sz w:val="22"/>
        </w:rPr>
        <w:t>stretching and a yawn,</w:t>
      </w:r>
    </w:p>
    <w:p>
      <w:r>
        <w:rPr>
          <w:rFonts w:ascii="Arial" w:hAnsi="Arial" w:eastAsia="Arial"/>
          <w:b w:val="0"/>
          <w:sz w:val="22"/>
        </w:rPr>
        <w:t>stretching and a yawn at the break of dawn,</w:t>
      </w:r>
    </w:p>
    <w:p>
      <w:r>
        <w:rPr>
          <w:rFonts w:ascii="Arial" w:hAnsi="Arial" w:eastAsia="Arial"/>
          <w:b w:val="0"/>
          <w:sz w:val="22"/>
        </w:rPr>
        <w:t>waking the sleep from the eyes,</w:t>
      </w:r>
    </w:p>
    <w:p>
      <w:r>
        <w:rPr>
          <w:rFonts w:ascii="Arial" w:hAnsi="Arial" w:eastAsia="Arial"/>
          <w:b w:val="0"/>
          <w:sz w:val="22"/>
        </w:rPr>
        <w:t>mesmerised,</w:t>
      </w:r>
    </w:p>
    <w:p>
      <w:r>
        <w:rPr>
          <w:rFonts w:ascii="Arial" w:hAnsi="Arial" w:eastAsia="Arial"/>
          <w:b w:val="0"/>
          <w:sz w:val="22"/>
        </w:rPr>
        <w:t>by the sunlight coming through the window,</w:t>
      </w:r>
    </w:p>
    <w:p>
      <w:r>
        <w:rPr>
          <w:rFonts w:ascii="Arial" w:hAnsi="Arial" w:eastAsia="Arial"/>
          <w:b w:val="0"/>
          <w:sz w:val="22"/>
        </w:rPr>
        <w:t>as tired eyes,</w:t>
      </w:r>
    </w:p>
    <w:p>
      <w:r>
        <w:rPr>
          <w:rFonts w:ascii="Arial" w:hAnsi="Arial" w:eastAsia="Arial"/>
          <w:b w:val="0"/>
          <w:sz w:val="22"/>
        </w:rPr>
        <w:t>tired eyes are rejuvenated,</w:t>
      </w:r>
    </w:p>
    <w:p>
      <w:r>
        <w:rPr>
          <w:rFonts w:ascii="Arial" w:hAnsi="Arial" w:eastAsia="Arial"/>
          <w:b w:val="0"/>
          <w:sz w:val="22"/>
        </w:rPr>
        <w:t>and intoxicated by the sunlight,</w:t>
      </w:r>
    </w:p>
    <w:p>
      <w:r>
        <w:rPr>
          <w:rFonts w:ascii="Arial" w:hAnsi="Arial" w:eastAsia="Arial"/>
          <w:b w:val="0"/>
          <w:sz w:val="22"/>
        </w:rPr>
        <w:t>that fights off the night without a pause.</w:t>
      </w:r>
    </w:p>
    <w:p>
      <w:r>
        <w:rPr>
          <w:rFonts w:ascii="Arial" w:hAnsi="Arial" w:eastAsia="Arial"/>
          <w:b w:val="0"/>
          <w:sz w:val="22"/>
        </w:rPr>
        <w:t>Body moving,</w:t>
      </w:r>
    </w:p>
    <w:p>
      <w:r>
        <w:rPr>
          <w:rFonts w:ascii="Arial" w:hAnsi="Arial" w:eastAsia="Arial"/>
          <w:b w:val="0"/>
          <w:sz w:val="22"/>
        </w:rPr>
        <w:t>stretching and a yawn,</w:t>
      </w:r>
    </w:p>
    <w:p>
      <w:r>
        <w:rPr>
          <w:rFonts w:ascii="Arial" w:hAnsi="Arial" w:eastAsia="Arial"/>
          <w:b w:val="0"/>
          <w:sz w:val="22"/>
        </w:rPr>
        <w:t>stretching and a yawn at the break of dawn,</w:t>
      </w:r>
    </w:p>
    <w:p>
      <w:r>
        <w:rPr>
          <w:rFonts w:ascii="Arial" w:hAnsi="Arial" w:eastAsia="Arial"/>
          <w:b w:val="0"/>
          <w:sz w:val="22"/>
        </w:rPr>
        <w:t>time to rise,</w:t>
      </w:r>
    </w:p>
    <w:p>
      <w:r>
        <w:rPr>
          <w:rFonts w:ascii="Arial" w:hAnsi="Arial" w:eastAsia="Arial"/>
          <w:b w:val="0"/>
          <w:sz w:val="22"/>
        </w:rPr>
        <w:t>time for coffee and orange juice and breakfast,</w:t>
      </w:r>
    </w:p>
    <w:p>
      <w:r>
        <w:rPr>
          <w:rFonts w:ascii="Arial" w:hAnsi="Arial" w:eastAsia="Arial"/>
          <w:b w:val="0"/>
          <w:sz w:val="22"/>
        </w:rPr>
        <w:t>here at the table as we sit with excited minds,</w:t>
      </w:r>
    </w:p>
    <w:p>
      <w:r>
        <w:rPr>
          <w:rFonts w:ascii="Arial" w:hAnsi="Arial" w:eastAsia="Arial"/>
          <w:b w:val="0"/>
          <w:sz w:val="22"/>
        </w:rPr>
        <w:t>excited about the day that has just got its start,</w:t>
      </w:r>
    </w:p>
    <w:p>
      <w:r>
        <w:rPr>
          <w:rFonts w:ascii="Arial" w:hAnsi="Arial" w:eastAsia="Arial"/>
          <w:b w:val="0"/>
          <w:sz w:val="22"/>
        </w:rPr>
        <w:t>as the sunlight comes through and enters you,</w:t>
      </w:r>
    </w:p>
    <w:p>
      <w:r>
        <w:rPr>
          <w:rFonts w:ascii="Arial" w:hAnsi="Arial" w:eastAsia="Arial"/>
          <w:b w:val="0"/>
          <w:sz w:val="22"/>
        </w:rPr>
        <w:t>oh, the sunlight how it rouses the heart.</w:t>
      </w:r>
    </w:p>
    <w:p>
      <w:r>
        <w:rPr>
          <w:rFonts w:ascii="Arial" w:hAnsi="Arial" w:eastAsia="Arial"/>
          <w:b w:val="0"/>
          <w:sz w:val="22"/>
        </w:rPr>
        <w:t>Here, just after dawn,</w:t>
      </w:r>
    </w:p>
    <w:p>
      <w:r>
        <w:rPr>
          <w:rFonts w:ascii="Arial" w:hAnsi="Arial" w:eastAsia="Arial"/>
          <w:b w:val="0"/>
          <w:sz w:val="22"/>
        </w:rPr>
        <w:t>sat with the ones we love,</w:t>
      </w:r>
    </w:p>
    <w:p>
      <w:r>
        <w:rPr>
          <w:rFonts w:ascii="Arial" w:hAnsi="Arial" w:eastAsia="Arial"/>
          <w:b w:val="0"/>
          <w:sz w:val="22"/>
        </w:rPr>
        <w:t>laughing and joking,</w:t>
      </w:r>
    </w:p>
    <w:p>
      <w:r>
        <w:rPr>
          <w:rFonts w:ascii="Arial" w:hAnsi="Arial" w:eastAsia="Arial"/>
          <w:b w:val="0"/>
          <w:sz w:val="22"/>
        </w:rPr>
        <w:t>and grooving on the thoughts,</w:t>
      </w:r>
    </w:p>
    <w:p>
      <w:r>
        <w:rPr>
          <w:rFonts w:ascii="Arial" w:hAnsi="Arial" w:eastAsia="Arial"/>
          <w:b w:val="0"/>
          <w:sz w:val="22"/>
        </w:rPr>
        <w:t>that are inspired by the sunlight,</w:t>
      </w:r>
    </w:p>
    <w:p>
      <w:r>
        <w:rPr>
          <w:rFonts w:ascii="Arial" w:hAnsi="Arial" w:eastAsia="Arial"/>
          <w:b w:val="0"/>
          <w:sz w:val="22"/>
        </w:rPr>
        <w:t>and that are quickly being born,</w:t>
      </w:r>
    </w:p>
    <w:p>
      <w:r>
        <w:rPr>
          <w:rFonts w:ascii="Arial" w:hAnsi="Arial" w:eastAsia="Arial"/>
          <w:b w:val="0"/>
          <w:sz w:val="22"/>
        </w:rPr>
        <w:t>as we find inspiration in our imaginations,</w:t>
      </w:r>
    </w:p>
    <w:p>
      <w:r>
        <w:rPr>
          <w:rFonts w:ascii="Arial" w:hAnsi="Arial" w:eastAsia="Arial"/>
          <w:b w:val="0"/>
          <w:sz w:val="22"/>
        </w:rPr>
        <w:t>and find great fascination in the possibilities to come,</w:t>
      </w:r>
    </w:p>
    <w:p>
      <w:r>
        <w:rPr>
          <w:rFonts w:ascii="Arial" w:hAnsi="Arial" w:eastAsia="Arial"/>
          <w:b w:val="0"/>
          <w:sz w:val="22"/>
        </w:rPr>
        <w:t>and as we plan and scheme,</w:t>
      </w:r>
    </w:p>
    <w:p>
      <w:r>
        <w:rPr>
          <w:rFonts w:ascii="Arial" w:hAnsi="Arial" w:eastAsia="Arial"/>
          <w:b w:val="0"/>
          <w:sz w:val="22"/>
        </w:rPr>
        <w:t>how beautiful the time together is,</w:t>
      </w:r>
    </w:p>
    <w:p>
      <w:r>
        <w:rPr>
          <w:rFonts w:ascii="Arial" w:hAnsi="Arial" w:eastAsia="Arial"/>
          <w:b w:val="0"/>
          <w:sz w:val="22"/>
        </w:rPr>
        <w:t>and how glorious the possibilities,</w:t>
      </w:r>
    </w:p>
    <w:p>
      <w:r>
        <w:rPr>
          <w:rFonts w:ascii="Arial" w:hAnsi="Arial" w:eastAsia="Arial"/>
          <w:b w:val="0"/>
          <w:sz w:val="22"/>
        </w:rPr>
        <w:t>and what a happy scene,</w:t>
      </w:r>
    </w:p>
    <w:p>
      <w:r>
        <w:rPr>
          <w:rFonts w:ascii="Arial" w:hAnsi="Arial" w:eastAsia="Arial"/>
          <w:b w:val="0"/>
          <w:sz w:val="22"/>
        </w:rPr>
        <w:t>as the sunlight comes through the windows,</w:t>
      </w:r>
    </w:p>
    <w:p>
      <w:r>
        <w:rPr>
          <w:rFonts w:ascii="Arial" w:hAnsi="Arial" w:eastAsia="Arial"/>
          <w:b w:val="0"/>
          <w:sz w:val="22"/>
        </w:rPr>
        <w:t>and we conjure up our dreams,</w:t>
      </w:r>
    </w:p>
    <w:p>
      <w:r>
        <w:rPr>
          <w:rFonts w:ascii="Arial" w:hAnsi="Arial" w:eastAsia="Arial"/>
          <w:b w:val="0"/>
          <w:sz w:val="22"/>
        </w:rPr>
        <w:t>our dreams that work has delayed far too often,</w:t>
      </w:r>
    </w:p>
    <w:p>
      <w:r>
        <w:rPr>
          <w:rFonts w:ascii="Arial" w:hAnsi="Arial" w:eastAsia="Arial"/>
          <w:b w:val="0"/>
          <w:sz w:val="22"/>
        </w:rPr>
        <w:t>because work is mean,</w:t>
      </w:r>
    </w:p>
    <w:p>
      <w:r>
        <w:rPr>
          <w:rFonts w:ascii="Arial" w:hAnsi="Arial" w:eastAsia="Arial"/>
          <w:b w:val="0"/>
          <w:sz w:val="22"/>
        </w:rPr>
        <w:t>and here we are about to get in the car,</w:t>
      </w:r>
    </w:p>
    <w:p>
      <w:r>
        <w:rPr>
          <w:rFonts w:ascii="Arial" w:hAnsi="Arial" w:eastAsia="Arial"/>
          <w:b w:val="0"/>
          <w:sz w:val="22"/>
        </w:rPr>
        <w:t>and head for new destinations and a holiday,</w:t>
      </w:r>
    </w:p>
    <w:p>
      <w:r>
        <w:rPr>
          <w:rFonts w:ascii="Arial" w:hAnsi="Arial" w:eastAsia="Arial"/>
          <w:b w:val="0"/>
          <w:sz w:val="22"/>
        </w:rPr>
        <w:t>that we for far too long have long wanted,</w:t>
      </w:r>
    </w:p>
    <w:p>
      <w:r>
        <w:rPr>
          <w:rFonts w:ascii="Arial" w:hAnsi="Arial" w:eastAsia="Arial"/>
          <w:b w:val="0"/>
          <w:sz w:val="22"/>
        </w:rPr>
        <w:t>and in which we will find the rejuvenation that we need,</w:t>
      </w:r>
    </w:p>
    <w:p>
      <w:r>
        <w:rPr>
          <w:rFonts w:ascii="Arial" w:hAnsi="Arial" w:eastAsia="Arial"/>
          <w:b w:val="0"/>
          <w:sz w:val="22"/>
        </w:rPr>
        <w:t>and for which we have pleaded,</w:t>
      </w:r>
    </w:p>
    <w:p>
      <w:r>
        <w:rPr>
          <w:rFonts w:ascii="Arial" w:hAnsi="Arial" w:eastAsia="Arial"/>
          <w:b w:val="0"/>
          <w:sz w:val="22"/>
        </w:rPr>
        <w:t>and which is a reality,</w:t>
      </w:r>
    </w:p>
    <w:p>
      <w:r>
        <w:rPr>
          <w:rFonts w:ascii="Arial" w:hAnsi="Arial" w:eastAsia="Arial"/>
          <w:b w:val="0"/>
          <w:sz w:val="22"/>
        </w:rPr>
        <w:t>as we sit here,</w:t>
      </w:r>
    </w:p>
    <w:p>
      <w:r>
        <w:rPr>
          <w:rFonts w:ascii="Arial" w:hAnsi="Arial" w:eastAsia="Arial"/>
          <w:b w:val="0"/>
          <w:sz w:val="22"/>
        </w:rPr>
        <w:t>body moving,</w:t>
      </w:r>
    </w:p>
    <w:p>
      <w:r>
        <w:rPr>
          <w:rFonts w:ascii="Arial" w:hAnsi="Arial" w:eastAsia="Arial"/>
          <w:b w:val="0"/>
          <w:sz w:val="22"/>
        </w:rPr>
        <w:t>stretching and a yawning,</w:t>
      </w:r>
    </w:p>
    <w:p>
      <w:r>
        <w:rPr>
          <w:rFonts w:ascii="Arial" w:hAnsi="Arial" w:eastAsia="Arial"/>
          <w:b w:val="0"/>
          <w:sz w:val="22"/>
        </w:rPr>
        <w:t>stretching and a yawning at the break of dawn,</w:t>
      </w:r>
    </w:p>
    <w:p>
      <w:r>
        <w:rPr>
          <w:rFonts w:ascii="Arial" w:hAnsi="Arial" w:eastAsia="Arial"/>
          <w:b w:val="0"/>
          <w:sz w:val="22"/>
        </w:rPr>
        <w:t>soon to be free,</w:t>
      </w:r>
    </w:p>
    <w:p>
      <w:r>
        <w:rPr>
          <w:rFonts w:ascii="Arial" w:hAnsi="Arial" w:eastAsia="Arial"/>
          <w:b w:val="0"/>
          <w:sz w:val="22"/>
        </w:rPr>
        <w:t>free of work that deprives us of happiness in life,</w:t>
      </w:r>
    </w:p>
    <w:p>
      <w:r>
        <w:rPr>
          <w:rFonts w:ascii="Arial" w:hAnsi="Arial" w:eastAsia="Arial"/>
          <w:b w:val="0"/>
          <w:sz w:val="22"/>
        </w:rPr>
        <w:t>and of which we far too often bemoan and mourn.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