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Blue and yellow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Blue and yellow,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blue and yellow,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colours fading into each other,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clouds radiant,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 gloriously bathed in colour,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displaying such heavenly delights,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sun sets before my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are great swathes of blue and yellow in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incredible are they,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those magnificent colours,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those colours that nature wields,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gloriously before 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evening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the night draws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those colours bring peace to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those blue and yellows in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such incredible wonder,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magic in the evening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pieces of heaven,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pieces of heaven,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radiant in 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pieces of heaven,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magnificent in colour,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upon your mood,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before we go to bed,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they sing to 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a heavenly lullaby.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