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Blood money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Lipstick kisses, the streets late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holding hands in the city, as money changes hands,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bullets are loaded in a gun,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administer a contract on a life.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what is it to be a killer?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is it that brings you to such a state of mind?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such a state of wickedness and inhumanity,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earning money through greed, and from depravity,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with a coldness of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dark minded mentality, you walk the path of death,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have forgotten the value of life, and what it meant.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revel in the money and with blood on your hands,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want more, when the money is spent,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the hole in your wallet,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burning a hole in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not hesitate to kill another,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continue to enjoy your life.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