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Blindly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Some people stumble blindly on, blinkered and scared,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know or wish to know, the root of what is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do no not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when help is given some people will not take help, or advice and they stumble on in denial,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proceed as if walking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metaphorically they cross their fingers,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wait for a miracle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quickly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ignore your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blame others for your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suffering continues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you find yourself far too quickly, at the end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barely any happy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memories of a life lived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far too many regrets and filled with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sad life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will not acknowledge the root of your problems, and do not listen to others, who are trying to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you fail to understand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blame others for everything that has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in bitterness find yourself at deaths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tears of regret, and an unhappy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the Earth and a burial in the soil,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back where you have come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having learnt barely anything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having lived a miserable and unhappy life and not one filled with joy and fun.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