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Blinding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Blinding, blinding lights,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beauty as beauty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bright bright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glorious sun, yellow in all its colours,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all its beams,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all its beams pouring out of the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through the clouds,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wonders in the sky there are to be seen,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wonders, what glorious spectacularity,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great heat,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great feelings of the warmth,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great feelings of warmth,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shine down so beautifully upon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great wonders,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great magnificence,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great happy memories, walking in the sunshine,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walking to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walking hand in hand with you and as happy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walking in the blinding lights of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our sunglasses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feeling so glorious in its heavenly rays,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its magnificent colours,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magnificent colours that radiate so powerfully,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better a place can there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than walking in the sunshine, and walking to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better a place can there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than walking hand in hand in the sun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smiling and as happy as can be.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