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Blessed</w:t>
      </w:r>
    </w:p>
    <w:p/>
    <w:p>
      <w:r>
        <w:rPr>
          <w:rFonts w:ascii="Arial" w:hAnsi="Arial" w:eastAsia="Arial"/>
          <w:b w:val="0"/>
          <w:sz w:val="22"/>
        </w:rPr>
        <w:t>In your finery and in your dress,</w:t>
      </w:r>
    </w:p>
    <w:p>
      <w:r>
        <w:rPr>
          <w:rFonts w:ascii="Arial" w:hAnsi="Arial" w:eastAsia="Arial"/>
          <w:b w:val="0"/>
          <w:sz w:val="22"/>
        </w:rPr>
        <w:t>by the riverside with the sunlight upon your face,</w:t>
      </w:r>
    </w:p>
    <w:p>
      <w:r>
        <w:rPr>
          <w:rFonts w:ascii="Arial" w:hAnsi="Arial" w:eastAsia="Arial"/>
          <w:b w:val="0"/>
          <w:sz w:val="22"/>
        </w:rPr>
        <w:t>I gaze into your eyes, and I am truly blessed,</w:t>
      </w:r>
    </w:p>
    <w:p>
      <w:r>
        <w:rPr>
          <w:rFonts w:ascii="Arial" w:hAnsi="Arial" w:eastAsia="Arial"/>
          <w:b w:val="0"/>
          <w:sz w:val="22"/>
        </w:rPr>
        <w:t>for you came to me in the winter,</w:t>
      </w:r>
    </w:p>
    <w:p>
      <w:r>
        <w:rPr>
          <w:rFonts w:ascii="Arial" w:hAnsi="Arial" w:eastAsia="Arial"/>
          <w:b w:val="0"/>
          <w:sz w:val="22"/>
        </w:rPr>
        <w:t>and you melted my heart like the sun upon the snows,</w:t>
      </w:r>
    </w:p>
    <w:p>
      <w:r>
        <w:rPr>
          <w:rFonts w:ascii="Arial" w:hAnsi="Arial" w:eastAsia="Arial"/>
          <w:b w:val="0"/>
          <w:sz w:val="22"/>
        </w:rPr>
        <w:t>and you kissed me with a jubilance,</w:t>
      </w:r>
    </w:p>
    <w:p>
      <w:r>
        <w:rPr>
          <w:rFonts w:ascii="Arial" w:hAnsi="Arial" w:eastAsia="Arial"/>
          <w:b w:val="0"/>
          <w:sz w:val="22"/>
        </w:rPr>
        <w:t>a jubilance that I had never known,</w:t>
      </w:r>
    </w:p>
    <w:p>
      <w:r>
        <w:rPr>
          <w:rFonts w:ascii="Arial" w:hAnsi="Arial" w:eastAsia="Arial"/>
          <w:b w:val="0"/>
          <w:sz w:val="22"/>
        </w:rPr>
        <w:t>and time stood still,</w:t>
      </w:r>
    </w:p>
    <w:p>
      <w:r>
        <w:rPr>
          <w:rFonts w:ascii="Arial" w:hAnsi="Arial" w:eastAsia="Arial"/>
          <w:b w:val="0"/>
          <w:sz w:val="22"/>
        </w:rPr>
        <w:t>as the wind through your hair it did blow,</w:t>
      </w:r>
    </w:p>
    <w:p>
      <w:r>
        <w:rPr>
          <w:rFonts w:ascii="Arial" w:hAnsi="Arial" w:eastAsia="Arial"/>
          <w:b w:val="0"/>
          <w:sz w:val="22"/>
        </w:rPr>
        <w:t>and you smiled at me and as you did,</w:t>
      </w:r>
    </w:p>
    <w:p>
      <w:r>
        <w:rPr>
          <w:rFonts w:ascii="Arial" w:hAnsi="Arial" w:eastAsia="Arial"/>
          <w:b w:val="0"/>
          <w:sz w:val="22"/>
        </w:rPr>
        <w:t>in your eyes there was a wisdom,</w:t>
      </w:r>
    </w:p>
    <w:p>
      <w:r>
        <w:rPr>
          <w:rFonts w:ascii="Arial" w:hAnsi="Arial" w:eastAsia="Arial"/>
          <w:b w:val="0"/>
          <w:sz w:val="22"/>
        </w:rPr>
        <w:t>a wisdom that I had never known,</w:t>
      </w:r>
    </w:p>
    <w:p>
      <w:r>
        <w:rPr>
          <w:rFonts w:ascii="Arial" w:hAnsi="Arial" w:eastAsia="Arial"/>
          <w:b w:val="0"/>
          <w:sz w:val="22"/>
        </w:rPr>
        <w:t>and I revelled in it and in your eyes,</w:t>
      </w:r>
    </w:p>
    <w:p>
      <w:r>
        <w:rPr>
          <w:rFonts w:ascii="Arial" w:hAnsi="Arial" w:eastAsia="Arial"/>
          <w:b w:val="0"/>
          <w:sz w:val="22"/>
        </w:rPr>
        <w:t>and in your eyes, I felt at home,</w:t>
      </w:r>
    </w:p>
    <w:p>
      <w:r>
        <w:rPr>
          <w:rFonts w:ascii="Arial" w:hAnsi="Arial" w:eastAsia="Arial"/>
          <w:b w:val="0"/>
          <w:sz w:val="22"/>
        </w:rPr>
        <w:t>for you enveloped me in your arms,</w:t>
      </w:r>
    </w:p>
    <w:p>
      <w:r>
        <w:rPr>
          <w:rFonts w:ascii="Arial" w:hAnsi="Arial" w:eastAsia="Arial"/>
          <w:b w:val="0"/>
          <w:sz w:val="22"/>
        </w:rPr>
        <w:t>and filled me with your charms,</w:t>
      </w:r>
    </w:p>
    <w:p>
      <w:r>
        <w:rPr>
          <w:rFonts w:ascii="Arial" w:hAnsi="Arial" w:eastAsia="Arial"/>
          <w:b w:val="0"/>
          <w:sz w:val="22"/>
        </w:rPr>
        <w:t>because you are as warm as the summer sun,</w:t>
      </w:r>
    </w:p>
    <w:p>
      <w:r>
        <w:rPr>
          <w:rFonts w:ascii="Arial" w:hAnsi="Arial" w:eastAsia="Arial"/>
          <w:b w:val="0"/>
          <w:sz w:val="22"/>
        </w:rPr>
        <w:t>and you talked to me so delicately,</w:t>
      </w:r>
    </w:p>
    <w:p>
      <w:r>
        <w:rPr>
          <w:rFonts w:ascii="Arial" w:hAnsi="Arial" w:eastAsia="Arial"/>
          <w:b w:val="0"/>
          <w:sz w:val="22"/>
        </w:rPr>
        <w:t>for so compassionate and understanding,</w:t>
      </w:r>
    </w:p>
    <w:p>
      <w:r>
        <w:rPr>
          <w:rFonts w:ascii="Arial" w:hAnsi="Arial" w:eastAsia="Arial"/>
          <w:b w:val="0"/>
          <w:sz w:val="22"/>
        </w:rPr>
        <w:t>and loving you are to me,</w:t>
      </w:r>
    </w:p>
    <w:p>
      <w:r>
        <w:rPr>
          <w:rFonts w:ascii="Arial" w:hAnsi="Arial" w:eastAsia="Arial"/>
          <w:b w:val="0"/>
          <w:sz w:val="22"/>
        </w:rPr>
        <w:t>and how much better is life together as one,</w:t>
      </w:r>
    </w:p>
    <w:p>
      <w:r>
        <w:rPr>
          <w:rFonts w:ascii="Arial" w:hAnsi="Arial" w:eastAsia="Arial"/>
          <w:b w:val="0"/>
          <w:sz w:val="22"/>
        </w:rPr>
        <w:t>for you are intuitive and inquisitive,</w:t>
      </w:r>
    </w:p>
    <w:p>
      <w:r>
        <w:rPr>
          <w:rFonts w:ascii="Arial" w:hAnsi="Arial" w:eastAsia="Arial"/>
          <w:b w:val="0"/>
          <w:sz w:val="22"/>
        </w:rPr>
        <w:t>and sensitive and you have a sense of fun,</w:t>
      </w:r>
    </w:p>
    <w:p>
      <w:r>
        <w:rPr>
          <w:rFonts w:ascii="Arial" w:hAnsi="Arial" w:eastAsia="Arial"/>
          <w:b w:val="0"/>
          <w:sz w:val="22"/>
        </w:rPr>
        <w:t>and yes, you overwhelm me with your kindness,</w:t>
      </w:r>
    </w:p>
    <w:p>
      <w:r>
        <w:rPr>
          <w:rFonts w:ascii="Arial" w:hAnsi="Arial" w:eastAsia="Arial"/>
          <w:b w:val="0"/>
          <w:sz w:val="22"/>
        </w:rPr>
        <w:t>and the kisses from your lips,</w:t>
      </w:r>
    </w:p>
    <w:p>
      <w:r>
        <w:rPr>
          <w:rFonts w:ascii="Arial" w:hAnsi="Arial" w:eastAsia="Arial"/>
          <w:b w:val="0"/>
          <w:sz w:val="22"/>
        </w:rPr>
        <w:t>and how powerful they are to me,</w:t>
      </w:r>
    </w:p>
    <w:p>
      <w:r>
        <w:rPr>
          <w:rFonts w:ascii="Arial" w:hAnsi="Arial" w:eastAsia="Arial"/>
          <w:b w:val="0"/>
          <w:sz w:val="22"/>
        </w:rPr>
        <w:t>yes, as powerful as the sea,</w:t>
      </w:r>
    </w:p>
    <w:p>
      <w:r>
        <w:rPr>
          <w:rFonts w:ascii="Arial" w:hAnsi="Arial" w:eastAsia="Arial"/>
          <w:b w:val="0"/>
          <w:sz w:val="22"/>
        </w:rPr>
        <w:t>and as wonderful and as gentle as can be,</w:t>
      </w:r>
    </w:p>
    <w:p>
      <w:r>
        <w:rPr>
          <w:rFonts w:ascii="Arial" w:hAnsi="Arial" w:eastAsia="Arial"/>
          <w:b w:val="0"/>
          <w:sz w:val="22"/>
        </w:rPr>
        <w:t>for you are you and I would not change you,</w:t>
      </w:r>
    </w:p>
    <w:p>
      <w:r>
        <w:rPr>
          <w:rFonts w:ascii="Arial" w:hAnsi="Arial" w:eastAsia="Arial"/>
          <w:b w:val="0"/>
          <w:sz w:val="22"/>
        </w:rPr>
        <w:t>for in your dress and in your finery,</w:t>
      </w:r>
    </w:p>
    <w:p>
      <w:r>
        <w:rPr>
          <w:rFonts w:ascii="Arial" w:hAnsi="Arial" w:eastAsia="Arial"/>
          <w:b w:val="0"/>
          <w:sz w:val="22"/>
        </w:rPr>
        <w:t>and with us two sat together,</w:t>
      </w:r>
    </w:p>
    <w:p>
      <w:r>
        <w:rPr>
          <w:rFonts w:ascii="Arial" w:hAnsi="Arial" w:eastAsia="Arial"/>
          <w:b w:val="0"/>
          <w:sz w:val="22"/>
        </w:rPr>
        <w:t>sat with a glass of wine,</w:t>
      </w:r>
    </w:p>
    <w:p>
      <w:r>
        <w:rPr>
          <w:rFonts w:ascii="Arial" w:hAnsi="Arial" w:eastAsia="Arial"/>
          <w:b w:val="0"/>
          <w:sz w:val="22"/>
        </w:rPr>
        <w:t>and happy in each other’s company,</w:t>
      </w:r>
    </w:p>
    <w:p>
      <w:r>
        <w:rPr>
          <w:rFonts w:ascii="Arial" w:hAnsi="Arial" w:eastAsia="Arial"/>
          <w:b w:val="0"/>
          <w:sz w:val="22"/>
        </w:rPr>
        <w:t>life is everything that I could wish it to be,</w:t>
      </w:r>
    </w:p>
    <w:p>
      <w:r>
        <w:rPr>
          <w:rFonts w:ascii="Arial" w:hAnsi="Arial" w:eastAsia="Arial"/>
          <w:b w:val="0"/>
          <w:sz w:val="22"/>
        </w:rPr>
        <w:t>for your beauty,</w:t>
      </w:r>
    </w:p>
    <w:p>
      <w:r>
        <w:rPr>
          <w:rFonts w:ascii="Arial" w:hAnsi="Arial" w:eastAsia="Arial"/>
          <w:b w:val="0"/>
          <w:sz w:val="22"/>
        </w:rPr>
        <w:t>it lies in your heart and in your mind and in your eyes,</w:t>
      </w:r>
    </w:p>
    <w:p>
      <w:r>
        <w:rPr>
          <w:rFonts w:ascii="Arial" w:hAnsi="Arial" w:eastAsia="Arial"/>
          <w:b w:val="0"/>
          <w:sz w:val="22"/>
        </w:rPr>
        <w:t>and that is worth more,</w:t>
      </w:r>
    </w:p>
    <w:p>
      <w:r>
        <w:rPr>
          <w:rFonts w:ascii="Arial" w:hAnsi="Arial" w:eastAsia="Arial"/>
          <w:b w:val="0"/>
          <w:sz w:val="22"/>
        </w:rPr>
        <w:t>more than all the money in the world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