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Bleak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Bleak of mind, bleak of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wherefore does thou wander,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wherefore does thou think of when lonely of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wherefore does thou wander when bleak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bleak of heart, wherefore does thou wander,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stage is far, far too dark,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lifts you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there is such blackness in your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lifts you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brings the light again, what brings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what brings the magic that inspires,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lights the eyes once more,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savage is the night when the loss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loss of life wraps itself around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the loss of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loved ones captures you in its mood,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shatters your mind, and you are traumatised,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magical potion is needed,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rejuvenate the soul, when you are bleak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you are bleak of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wherefore does thou wander,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your heart is torn asunder, and your mind does pause,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is bombarded by a million thoughts,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your mind is like a whirlwind that never stops,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you wish it would stop,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what does one think of when lonely of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life is a struggle all the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of a battlefield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easily darkness feeds the destruction of the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tragic darkness is when it swallows you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it kills every feeling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you have to fight and battle,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conjure up a miracle,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seems these days to put things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miracle you need to lift your spirits,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you vanish permanently into the eternal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miracle you need when your spirits are 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miracle you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before you shuffle off this mortal coil,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the end, and it is far too late,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there is no resurrection from the ending of a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far as we know there is no resurrection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nothing whatsoever to put it 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when you are bleak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bleak of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 on with everything that you have got,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 on and listen to positivity in all its forms,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shut out any negativity and walk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if you persevere, and continue to fight,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everything will be alright,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do not listen to the voices of the night,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walk on, and reach for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 matter how small a chink of light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think bright, and surround yourself with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learn to enjoy yourself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think bright, bright, think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 passing of the darkness and the coming of the light.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