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Blackouts</w:t>
      </w:r>
    </w:p>
    <w:p/>
    <w:p>
      <w:r>
        <w:rPr>
          <w:rFonts w:ascii="Arial" w:hAnsi="Arial" w:eastAsia="Arial"/>
          <w:b w:val="0"/>
          <w:sz w:val="22"/>
        </w:rPr>
        <w:t>Futura,</w:t>
      </w:r>
    </w:p>
    <w:p>
      <w:r>
        <w:rPr>
          <w:rFonts w:ascii="Arial" w:hAnsi="Arial" w:eastAsia="Arial"/>
          <w:b w:val="0"/>
          <w:sz w:val="22"/>
        </w:rPr>
        <w:t>the city of the damned upon the ravaged Earth,</w:t>
      </w:r>
    </w:p>
    <w:p>
      <w:r>
        <w:rPr>
          <w:rFonts w:ascii="Arial" w:hAnsi="Arial" w:eastAsia="Arial"/>
          <w:b w:val="0"/>
          <w:sz w:val="22"/>
        </w:rPr>
        <w:t>the Earth shattered by the weapons,</w:t>
      </w:r>
    </w:p>
    <w:p>
      <w:r>
        <w:rPr>
          <w:rFonts w:ascii="Arial" w:hAnsi="Arial" w:eastAsia="Arial"/>
          <w:b w:val="0"/>
          <w:sz w:val="22"/>
        </w:rPr>
        <w:t>and the inhumanity and the savagery of man,</w:t>
      </w:r>
    </w:p>
    <w:p>
      <w:r>
        <w:rPr>
          <w:rFonts w:ascii="Arial" w:hAnsi="Arial" w:eastAsia="Arial"/>
          <w:b w:val="0"/>
          <w:sz w:val="22"/>
        </w:rPr>
        <w:t>a place where menial workers go about their miserable way,</w:t>
      </w:r>
    </w:p>
    <w:p>
      <w:r>
        <w:rPr>
          <w:rFonts w:ascii="Arial" w:hAnsi="Arial" w:eastAsia="Arial"/>
          <w:b w:val="0"/>
          <w:sz w:val="22"/>
        </w:rPr>
        <w:t>and killers, with little time for peace,</w:t>
      </w:r>
    </w:p>
    <w:p>
      <w:r>
        <w:rPr>
          <w:rFonts w:ascii="Arial" w:hAnsi="Arial" w:eastAsia="Arial"/>
          <w:b w:val="0"/>
          <w:sz w:val="22"/>
        </w:rPr>
        <w:t>who go looking for their prey.</w:t>
      </w:r>
    </w:p>
    <w:p>
      <w:r>
        <w:rPr>
          <w:rFonts w:ascii="Arial" w:hAnsi="Arial" w:eastAsia="Arial"/>
          <w:b w:val="0"/>
          <w:sz w:val="22"/>
        </w:rPr>
        <w:t>Futura,</w:t>
      </w:r>
    </w:p>
    <w:p>
      <w:r>
        <w:rPr>
          <w:rFonts w:ascii="Arial" w:hAnsi="Arial" w:eastAsia="Arial"/>
          <w:b w:val="0"/>
          <w:sz w:val="22"/>
        </w:rPr>
        <w:t>a place where death calls regularly,</w:t>
      </w:r>
    </w:p>
    <w:p>
      <w:r>
        <w:rPr>
          <w:rFonts w:ascii="Arial" w:hAnsi="Arial" w:eastAsia="Arial"/>
          <w:b w:val="0"/>
          <w:sz w:val="22"/>
        </w:rPr>
        <w:t>a place where there are blackouts,</w:t>
      </w:r>
    </w:p>
    <w:p>
      <w:r>
        <w:rPr>
          <w:rFonts w:ascii="Arial" w:hAnsi="Arial" w:eastAsia="Arial"/>
          <w:b w:val="0"/>
          <w:sz w:val="22"/>
        </w:rPr>
        <w:t>and attacks,</w:t>
      </w:r>
    </w:p>
    <w:p>
      <w:r>
        <w:rPr>
          <w:rFonts w:ascii="Arial" w:hAnsi="Arial" w:eastAsia="Arial"/>
          <w:b w:val="0"/>
          <w:sz w:val="22"/>
        </w:rPr>
        <w:t>and people sent into comas by the drugs companies,</w:t>
      </w:r>
    </w:p>
    <w:p>
      <w:r>
        <w:rPr>
          <w:rFonts w:ascii="Arial" w:hAnsi="Arial" w:eastAsia="Arial"/>
          <w:b w:val="0"/>
          <w:sz w:val="22"/>
        </w:rPr>
        <w:t>who test out new drugs on hapless people passing by,</w:t>
      </w:r>
    </w:p>
    <w:p>
      <w:r>
        <w:rPr>
          <w:rFonts w:ascii="Arial" w:hAnsi="Arial" w:eastAsia="Arial"/>
          <w:b w:val="0"/>
          <w:sz w:val="22"/>
        </w:rPr>
        <w:t>and every day,</w:t>
      </w:r>
    </w:p>
    <w:p>
      <w:r>
        <w:rPr>
          <w:rFonts w:ascii="Arial" w:hAnsi="Arial" w:eastAsia="Arial"/>
          <w:b w:val="0"/>
          <w:sz w:val="22"/>
        </w:rPr>
        <w:t>there are people with drunken hangovers,</w:t>
      </w:r>
    </w:p>
    <w:p>
      <w:r>
        <w:rPr>
          <w:rFonts w:ascii="Arial" w:hAnsi="Arial" w:eastAsia="Arial"/>
          <w:b w:val="0"/>
          <w:sz w:val="22"/>
        </w:rPr>
        <w:t>from the bacchanalian feasts upon pills,</w:t>
      </w:r>
    </w:p>
    <w:p>
      <w:r>
        <w:rPr>
          <w:rFonts w:ascii="Arial" w:hAnsi="Arial" w:eastAsia="Arial"/>
          <w:b w:val="0"/>
          <w:sz w:val="22"/>
        </w:rPr>
        <w:t>alcohol replacements pills,</w:t>
      </w:r>
    </w:p>
    <w:p>
      <w:r>
        <w:rPr>
          <w:rFonts w:ascii="Arial" w:hAnsi="Arial" w:eastAsia="Arial"/>
          <w:b w:val="0"/>
          <w:sz w:val="22"/>
        </w:rPr>
        <w:t>cheap and available 24 hours a day,</w:t>
      </w:r>
    </w:p>
    <w:p>
      <w:r>
        <w:rPr>
          <w:rFonts w:ascii="Arial" w:hAnsi="Arial" w:eastAsia="Arial"/>
          <w:b w:val="0"/>
          <w:sz w:val="22"/>
        </w:rPr>
        <w:t>Futura,</w:t>
      </w:r>
    </w:p>
    <w:p>
      <w:r>
        <w:rPr>
          <w:rFonts w:ascii="Arial" w:hAnsi="Arial" w:eastAsia="Arial"/>
          <w:b w:val="0"/>
          <w:sz w:val="22"/>
        </w:rPr>
        <w:t>a city with anger, frustration, and rage,</w:t>
      </w:r>
    </w:p>
    <w:p>
      <w:r>
        <w:rPr>
          <w:rFonts w:ascii="Arial" w:hAnsi="Arial" w:eastAsia="Arial"/>
          <w:b w:val="0"/>
          <w:sz w:val="22"/>
        </w:rPr>
        <w:t>a ferocious beast, the city,</w:t>
      </w:r>
    </w:p>
    <w:p>
      <w:r>
        <w:rPr>
          <w:rFonts w:ascii="Arial" w:hAnsi="Arial" w:eastAsia="Arial"/>
          <w:b w:val="0"/>
          <w:sz w:val="22"/>
        </w:rPr>
        <w:t>a city on the edge, a city with teeth,</w:t>
      </w:r>
    </w:p>
    <w:p>
      <w:r>
        <w:rPr>
          <w:rFonts w:ascii="Arial" w:hAnsi="Arial" w:eastAsia="Arial"/>
          <w:b w:val="0"/>
          <w:sz w:val="22"/>
        </w:rPr>
        <w:t>a city that is not a place to live if you can help it,</w:t>
      </w:r>
    </w:p>
    <w:p>
      <w:r>
        <w:rPr>
          <w:rFonts w:ascii="Arial" w:hAnsi="Arial" w:eastAsia="Arial"/>
          <w:b w:val="0"/>
          <w:sz w:val="22"/>
        </w:rPr>
        <w:t>and definitely not a place to exist in happiness,</w:t>
      </w:r>
    </w:p>
    <w:p>
      <w:r>
        <w:rPr>
          <w:rFonts w:ascii="Arial" w:hAnsi="Arial" w:eastAsia="Arial"/>
          <w:b w:val="0"/>
          <w:sz w:val="22"/>
        </w:rPr>
        <w:t>a destructive place with most of the population high,</w:t>
      </w:r>
    </w:p>
    <w:p>
      <w:r>
        <w:rPr>
          <w:rFonts w:ascii="Arial" w:hAnsi="Arial" w:eastAsia="Arial"/>
          <w:b w:val="0"/>
          <w:sz w:val="22"/>
        </w:rPr>
        <w:t>or insane,</w:t>
      </w:r>
    </w:p>
    <w:p>
      <w:r>
        <w:rPr>
          <w:rFonts w:ascii="Arial" w:hAnsi="Arial" w:eastAsia="Arial"/>
          <w:b w:val="0"/>
          <w:sz w:val="22"/>
        </w:rPr>
        <w:t>a place no good for the heart,</w:t>
      </w:r>
    </w:p>
    <w:p>
      <w:r>
        <w:rPr>
          <w:rFonts w:ascii="Arial" w:hAnsi="Arial" w:eastAsia="Arial"/>
          <w:b w:val="0"/>
          <w:sz w:val="22"/>
        </w:rPr>
        <w:t>a place no good for the brain.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