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Black outs</w:t>
      </w:r>
    </w:p>
    <w:p/>
    <w:p>
      <w:r>
        <w:rPr>
          <w:rFonts w:ascii="Arial" w:hAnsi="Arial" w:eastAsia="Arial"/>
          <w:b w:val="0"/>
          <w:sz w:val="22"/>
        </w:rPr>
        <w:t>Black outs, drunkenness, and revelry,</w:t>
      </w:r>
    </w:p>
    <w:p>
      <w:r>
        <w:rPr>
          <w:rFonts w:ascii="Arial" w:hAnsi="Arial" w:eastAsia="Arial"/>
          <w:b w:val="0"/>
          <w:sz w:val="22"/>
        </w:rPr>
        <w:t>smiles everywhere,</w:t>
      </w:r>
    </w:p>
    <w:p>
      <w:r>
        <w:rPr>
          <w:rFonts w:ascii="Arial" w:hAnsi="Arial" w:eastAsia="Arial"/>
          <w:b w:val="0"/>
          <w:sz w:val="22"/>
        </w:rPr>
        <w:t>money spent wisely one day, and looking back the next day,</w:t>
      </w:r>
    </w:p>
    <w:p>
      <w:r>
        <w:rPr>
          <w:rFonts w:ascii="Arial" w:hAnsi="Arial" w:eastAsia="Arial"/>
          <w:b w:val="0"/>
          <w:sz w:val="22"/>
        </w:rPr>
        <w:t>money spent regretfully,</w:t>
      </w:r>
    </w:p>
    <w:p>
      <w:r>
        <w:rPr>
          <w:rFonts w:ascii="Arial" w:hAnsi="Arial" w:eastAsia="Arial"/>
          <w:b w:val="0"/>
          <w:sz w:val="22"/>
        </w:rPr>
        <w:t>but what will be will be,</w:t>
      </w:r>
    </w:p>
    <w:p>
      <w:r>
        <w:rPr>
          <w:rFonts w:ascii="Arial" w:hAnsi="Arial" w:eastAsia="Arial"/>
          <w:b w:val="0"/>
          <w:sz w:val="22"/>
        </w:rPr>
        <w:t>because none of us round here can cope with life,</w:t>
      </w:r>
    </w:p>
    <w:p>
      <w:r>
        <w:rPr>
          <w:rFonts w:ascii="Arial" w:hAnsi="Arial" w:eastAsia="Arial"/>
          <w:b w:val="0"/>
          <w:sz w:val="22"/>
        </w:rPr>
        <w:t>and escapism, escapism happens far too often in this town,</w:t>
      </w:r>
    </w:p>
    <w:p>
      <w:r>
        <w:rPr>
          <w:rFonts w:ascii="Arial" w:hAnsi="Arial" w:eastAsia="Arial"/>
          <w:b w:val="0"/>
          <w:sz w:val="22"/>
        </w:rPr>
        <w:t>from drinking and drugs,</w:t>
      </w:r>
    </w:p>
    <w:p>
      <w:r>
        <w:rPr>
          <w:rFonts w:ascii="Arial" w:hAnsi="Arial" w:eastAsia="Arial"/>
          <w:b w:val="0"/>
          <w:sz w:val="22"/>
        </w:rPr>
        <w:t>and escapism in this town,</w:t>
      </w:r>
    </w:p>
    <w:p>
      <w:r>
        <w:rPr>
          <w:rFonts w:ascii="Arial" w:hAnsi="Arial" w:eastAsia="Arial"/>
          <w:b w:val="0"/>
          <w:sz w:val="22"/>
        </w:rPr>
        <w:t>from life happens far too often permanently,</w:t>
      </w:r>
    </w:p>
    <w:p>
      <w:r>
        <w:rPr>
          <w:rFonts w:ascii="Arial" w:hAnsi="Arial" w:eastAsia="Arial"/>
          <w:b w:val="0"/>
          <w:sz w:val="22"/>
        </w:rPr>
        <w:t>because the work life balance is all wrong,</w:t>
      </w:r>
    </w:p>
    <w:p>
      <w:r>
        <w:rPr>
          <w:rFonts w:ascii="Arial" w:hAnsi="Arial" w:eastAsia="Arial"/>
          <w:b w:val="0"/>
          <w:sz w:val="22"/>
        </w:rPr>
        <w:t>and we try to cheer ourselves up with material things,</w:t>
      </w:r>
    </w:p>
    <w:p>
      <w:r>
        <w:rPr>
          <w:rFonts w:ascii="Arial" w:hAnsi="Arial" w:eastAsia="Arial"/>
          <w:b w:val="0"/>
          <w:sz w:val="22"/>
        </w:rPr>
        <w:t>but we are just kidding ourselves,</w:t>
      </w:r>
    </w:p>
    <w:p>
      <w:r>
        <w:rPr>
          <w:rFonts w:ascii="Arial" w:hAnsi="Arial" w:eastAsia="Arial"/>
          <w:b w:val="0"/>
          <w:sz w:val="22"/>
        </w:rPr>
        <w:t>for where is the happiness in reality,</w:t>
      </w:r>
    </w:p>
    <w:p>
      <w:r>
        <w:rPr>
          <w:rFonts w:ascii="Arial" w:hAnsi="Arial" w:eastAsia="Arial"/>
          <w:b w:val="0"/>
          <w:sz w:val="22"/>
        </w:rPr>
        <w:t>nowhere in this town,</w:t>
      </w:r>
    </w:p>
    <w:p>
      <w:r>
        <w:rPr>
          <w:rFonts w:ascii="Arial" w:hAnsi="Arial" w:eastAsia="Arial"/>
          <w:b w:val="0"/>
          <w:sz w:val="22"/>
        </w:rPr>
        <w:t>for we are all in a rut working ourselves to the bone,</w:t>
      </w:r>
    </w:p>
    <w:p>
      <w:r>
        <w:rPr>
          <w:rFonts w:ascii="Arial" w:hAnsi="Arial" w:eastAsia="Arial"/>
          <w:b w:val="0"/>
          <w:sz w:val="22"/>
        </w:rPr>
        <w:t>and we moan, and we moan in this town,</w:t>
      </w:r>
    </w:p>
    <w:p>
      <w:r>
        <w:rPr>
          <w:rFonts w:ascii="Arial" w:hAnsi="Arial" w:eastAsia="Arial"/>
          <w:b w:val="0"/>
          <w:sz w:val="22"/>
        </w:rPr>
        <w:t>this town that I will not name,</w:t>
      </w:r>
    </w:p>
    <w:p>
      <w:r>
        <w:rPr>
          <w:rFonts w:ascii="Arial" w:hAnsi="Arial" w:eastAsia="Arial"/>
          <w:b w:val="0"/>
          <w:sz w:val="22"/>
        </w:rPr>
        <w:t>and though it could be anywhere I call it misery,</w:t>
      </w:r>
    </w:p>
    <w:p>
      <w:r>
        <w:rPr>
          <w:rFonts w:ascii="Arial" w:hAnsi="Arial" w:eastAsia="Arial"/>
          <w:b w:val="0"/>
          <w:sz w:val="22"/>
        </w:rPr>
        <w:t>for it is a misery to you,</w:t>
      </w:r>
    </w:p>
    <w:p>
      <w:r>
        <w:rPr>
          <w:rFonts w:ascii="Arial" w:hAnsi="Arial" w:eastAsia="Arial"/>
          <w:b w:val="0"/>
          <w:sz w:val="22"/>
        </w:rPr>
        <w:t>and it is a misery to me,</w:t>
      </w:r>
    </w:p>
    <w:p>
      <w:r>
        <w:rPr>
          <w:rFonts w:ascii="Arial" w:hAnsi="Arial" w:eastAsia="Arial"/>
          <w:b w:val="0"/>
          <w:sz w:val="22"/>
        </w:rPr>
        <w:t>and it has no shame,</w:t>
      </w:r>
    </w:p>
    <w:p>
      <w:r>
        <w:rPr>
          <w:rFonts w:ascii="Arial" w:hAnsi="Arial" w:eastAsia="Arial"/>
          <w:b w:val="0"/>
          <w:sz w:val="22"/>
        </w:rPr>
        <w:t>no shame in taking our money constantly,</w:t>
      </w:r>
    </w:p>
    <w:p>
      <w:r>
        <w:rPr>
          <w:rFonts w:ascii="Arial" w:hAnsi="Arial" w:eastAsia="Arial"/>
          <w:b w:val="0"/>
          <w:sz w:val="22"/>
        </w:rPr>
        <w:t>and with black outs,</w:t>
      </w:r>
    </w:p>
    <w:p>
      <w:r>
        <w:rPr>
          <w:rFonts w:ascii="Arial" w:hAnsi="Arial" w:eastAsia="Arial"/>
          <w:b w:val="0"/>
          <w:sz w:val="22"/>
        </w:rPr>
        <w:t>drunkenness and revelry, that is life around here,</w:t>
      </w:r>
    </w:p>
    <w:p>
      <w:r>
        <w:rPr>
          <w:rFonts w:ascii="Arial" w:hAnsi="Arial" w:eastAsia="Arial"/>
          <w:b w:val="0"/>
          <w:sz w:val="22"/>
        </w:rPr>
        <w:t>and what will be will be, but if I do not see you later,</w:t>
      </w:r>
    </w:p>
    <w:p>
      <w:r>
        <w:rPr>
          <w:rFonts w:ascii="Arial" w:hAnsi="Arial" w:eastAsia="Arial"/>
          <w:b w:val="0"/>
          <w:sz w:val="22"/>
        </w:rPr>
        <w:t>I am being put into a coffin, and in that case,</w:t>
      </w:r>
    </w:p>
    <w:p>
      <w:r>
        <w:rPr>
          <w:rFonts w:ascii="Arial" w:hAnsi="Arial" w:eastAsia="Arial"/>
          <w:b w:val="0"/>
          <w:sz w:val="22"/>
        </w:rPr>
        <w:t>buy yourself a pint and remember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