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Black and yellow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Black and yellow,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glorious fellow,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bumble bee,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gloriously you fly free,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free in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hovering around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darting around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busy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bumble bee,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 wonder,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 wonder you are to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bumble bee,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your black and yellow coat,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glorious fellow,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 wonder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are amongst the flowers,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fast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collecting pollen so rapidly,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you inspire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I could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fast as you, you busy bee,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unfortunately cannot fly,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have a talent,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useless at collecting pollen,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do not worry about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will not be taking your job,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anytime soon,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busy busy bee.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