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Black and white</w:t>
      </w:r>
    </w:p>
    <w:p/>
    <w:p>
      <w:r>
        <w:rPr>
          <w:rFonts w:ascii="Arial" w:hAnsi="Arial" w:eastAsia="Arial"/>
          <w:b w:val="0"/>
          <w:sz w:val="22"/>
        </w:rPr>
        <w:t>My friend,</w:t>
      </w:r>
    </w:p>
    <w:p>
      <w:r>
        <w:rPr>
          <w:rFonts w:ascii="Arial" w:hAnsi="Arial" w:eastAsia="Arial"/>
          <w:b w:val="0"/>
          <w:sz w:val="22"/>
        </w:rPr>
        <w:t>you are black and white,</w:t>
      </w:r>
    </w:p>
    <w:p>
      <w:r>
        <w:rPr>
          <w:rFonts w:ascii="Arial" w:hAnsi="Arial" w:eastAsia="Arial"/>
          <w:b w:val="0"/>
          <w:sz w:val="22"/>
        </w:rPr>
        <w:t>as clear as day and clear as night,</w:t>
      </w:r>
    </w:p>
    <w:p>
      <w:r>
        <w:rPr>
          <w:rFonts w:ascii="Arial" w:hAnsi="Arial" w:eastAsia="Arial"/>
          <w:b w:val="0"/>
          <w:sz w:val="22"/>
        </w:rPr>
        <w:t>and you are true,</w:t>
      </w:r>
    </w:p>
    <w:p>
      <w:r>
        <w:rPr>
          <w:rFonts w:ascii="Arial" w:hAnsi="Arial" w:eastAsia="Arial"/>
          <w:b w:val="0"/>
          <w:sz w:val="22"/>
        </w:rPr>
        <w:t>you are true through and through,</w:t>
      </w:r>
    </w:p>
    <w:p>
      <w:r>
        <w:rPr>
          <w:rFonts w:ascii="Arial" w:hAnsi="Arial" w:eastAsia="Arial"/>
          <w:b w:val="0"/>
          <w:sz w:val="22"/>
        </w:rPr>
        <w:t>and always to the point,</w:t>
      </w:r>
    </w:p>
    <w:p>
      <w:r>
        <w:rPr>
          <w:rFonts w:ascii="Arial" w:hAnsi="Arial" w:eastAsia="Arial"/>
          <w:b w:val="0"/>
          <w:sz w:val="22"/>
        </w:rPr>
        <w:t>and you always tell the truth,</w:t>
      </w:r>
    </w:p>
    <w:p>
      <w:r>
        <w:rPr>
          <w:rFonts w:ascii="Arial" w:hAnsi="Arial" w:eastAsia="Arial"/>
          <w:b w:val="0"/>
          <w:sz w:val="22"/>
        </w:rPr>
        <w:t>yes, that is what I like about you,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honest,</w:t>
      </w:r>
    </w:p>
    <w:p>
      <w:r>
        <w:rPr>
          <w:rFonts w:ascii="Arial" w:hAnsi="Arial" w:eastAsia="Arial"/>
          <w:b w:val="0"/>
          <w:sz w:val="22"/>
        </w:rPr>
        <w:t>and open minded,</w:t>
      </w:r>
    </w:p>
    <w:p>
      <w:r>
        <w:rPr>
          <w:rFonts w:ascii="Arial" w:hAnsi="Arial" w:eastAsia="Arial"/>
          <w:b w:val="0"/>
          <w:sz w:val="22"/>
        </w:rPr>
        <w:t>and open hearted,</w:t>
      </w:r>
    </w:p>
    <w:p>
      <w:r>
        <w:rPr>
          <w:rFonts w:ascii="Arial" w:hAnsi="Arial" w:eastAsia="Arial"/>
          <w:b w:val="0"/>
          <w:sz w:val="22"/>
        </w:rPr>
        <w:t>and unwilling to lie,</w:t>
      </w:r>
    </w:p>
    <w:p>
      <w:r>
        <w:rPr>
          <w:rFonts w:ascii="Arial" w:hAnsi="Arial" w:eastAsia="Arial"/>
          <w:b w:val="0"/>
          <w:sz w:val="22"/>
        </w:rPr>
        <w:t>and you are compassionate and caring and kind,</w:t>
      </w:r>
    </w:p>
    <w:p>
      <w:r>
        <w:rPr>
          <w:rFonts w:ascii="Arial" w:hAnsi="Arial" w:eastAsia="Arial"/>
          <w:b w:val="0"/>
          <w:sz w:val="22"/>
        </w:rPr>
        <w:t>and you do not make people cry, and that is why I like you,</w:t>
      </w:r>
    </w:p>
    <w:p>
      <w:r>
        <w:rPr>
          <w:rFonts w:ascii="Arial" w:hAnsi="Arial" w:eastAsia="Arial"/>
          <w:b w:val="0"/>
          <w:sz w:val="22"/>
        </w:rPr>
        <w:t>good old you, good old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