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Black</w:t>
      </w:r>
    </w:p>
    <w:p/>
    <w:p>
      <w:r>
        <w:rPr>
          <w:rFonts w:ascii="Arial" w:hAnsi="Arial" w:eastAsia="Arial"/>
          <w:b w:val="0"/>
          <w:sz w:val="22"/>
        </w:rPr>
        <w:t>Black,</w:t>
      </w:r>
    </w:p>
    <w:p>
      <w:r>
        <w:rPr>
          <w:rFonts w:ascii="Arial" w:hAnsi="Arial" w:eastAsia="Arial"/>
          <w:b w:val="0"/>
          <w:sz w:val="22"/>
        </w:rPr>
        <w:t>night,</w:t>
      </w:r>
    </w:p>
    <w:p>
      <w:r>
        <w:rPr>
          <w:rFonts w:ascii="Arial" w:hAnsi="Arial" w:eastAsia="Arial"/>
          <w:b w:val="0"/>
          <w:sz w:val="22"/>
        </w:rPr>
        <w:t>climbing the walls,</w:t>
      </w:r>
    </w:p>
    <w:p>
      <w:r>
        <w:rPr>
          <w:rFonts w:ascii="Arial" w:hAnsi="Arial" w:eastAsia="Arial"/>
          <w:b w:val="0"/>
          <w:sz w:val="22"/>
        </w:rPr>
        <w:t>looking outside,</w:t>
      </w:r>
    </w:p>
    <w:p>
      <w:r>
        <w:rPr>
          <w:rFonts w:ascii="Arial" w:hAnsi="Arial" w:eastAsia="Arial"/>
          <w:b w:val="0"/>
          <w:sz w:val="22"/>
        </w:rPr>
        <w:t>watching the snow fall,</w:t>
      </w:r>
    </w:p>
    <w:p>
      <w:r>
        <w:rPr>
          <w:rFonts w:ascii="Arial" w:hAnsi="Arial" w:eastAsia="Arial"/>
          <w:b w:val="0"/>
          <w:sz w:val="22"/>
        </w:rPr>
        <w:t>watching the stars shine bright,</w:t>
      </w:r>
    </w:p>
    <w:p>
      <w:r>
        <w:rPr>
          <w:rFonts w:ascii="Arial" w:hAnsi="Arial" w:eastAsia="Arial"/>
          <w:b w:val="0"/>
          <w:sz w:val="22"/>
        </w:rPr>
        <w:t>watching the moon glow,</w:t>
      </w:r>
    </w:p>
    <w:p>
      <w:r>
        <w:rPr>
          <w:rFonts w:ascii="Arial" w:hAnsi="Arial" w:eastAsia="Arial"/>
          <w:b w:val="0"/>
          <w:sz w:val="22"/>
        </w:rPr>
        <w:t>and snowed in,</w:t>
      </w:r>
    </w:p>
    <w:p>
      <w:r>
        <w:rPr>
          <w:rFonts w:ascii="Arial" w:hAnsi="Arial" w:eastAsia="Arial"/>
          <w:b w:val="0"/>
          <w:sz w:val="22"/>
        </w:rPr>
        <w:t>snowed in,</w:t>
      </w:r>
    </w:p>
    <w:p>
      <w:r>
        <w:rPr>
          <w:rFonts w:ascii="Arial" w:hAnsi="Arial" w:eastAsia="Arial"/>
          <w:b w:val="0"/>
          <w:sz w:val="22"/>
        </w:rPr>
        <w:t>oh, the beauty and the wonder of it all,</w:t>
      </w:r>
    </w:p>
    <w:p>
      <w:r>
        <w:rPr>
          <w:rFonts w:ascii="Arial" w:hAnsi="Arial" w:eastAsia="Arial"/>
          <w:b w:val="0"/>
          <w:sz w:val="22"/>
        </w:rPr>
        <w:t>the crisp white,</w:t>
      </w:r>
    </w:p>
    <w:p>
      <w:r>
        <w:rPr>
          <w:rFonts w:ascii="Arial" w:hAnsi="Arial" w:eastAsia="Arial"/>
          <w:b w:val="0"/>
          <w:sz w:val="22"/>
        </w:rPr>
        <w:t>under the black of the night,</w:t>
      </w:r>
    </w:p>
    <w:p>
      <w:r>
        <w:rPr>
          <w:rFonts w:ascii="Arial" w:hAnsi="Arial" w:eastAsia="Arial"/>
          <w:b w:val="0"/>
          <w:sz w:val="22"/>
        </w:rPr>
        <w:t>staring out of boredom but finding some delight,</w:t>
      </w:r>
    </w:p>
    <w:p>
      <w:r>
        <w:rPr>
          <w:rFonts w:ascii="Arial" w:hAnsi="Arial" w:eastAsia="Arial"/>
          <w:b w:val="0"/>
          <w:sz w:val="22"/>
        </w:rPr>
        <w:t>in nature outside,</w:t>
      </w:r>
    </w:p>
    <w:p>
      <w:r>
        <w:rPr>
          <w:rFonts w:ascii="Arial" w:hAnsi="Arial" w:eastAsia="Arial"/>
          <w:b w:val="0"/>
          <w:sz w:val="22"/>
        </w:rPr>
        <w:t>but looking for something to fill my time,</w:t>
      </w:r>
    </w:p>
    <w:p>
      <w:r>
        <w:rPr>
          <w:rFonts w:ascii="Arial" w:hAnsi="Arial" w:eastAsia="Arial"/>
          <w:b w:val="0"/>
          <w:sz w:val="22"/>
        </w:rPr>
        <w:t>with the telly gone wrong,</w:t>
      </w:r>
    </w:p>
    <w:p>
      <w:r>
        <w:rPr>
          <w:rFonts w:ascii="Arial" w:hAnsi="Arial" w:eastAsia="Arial"/>
          <w:b w:val="0"/>
          <w:sz w:val="22"/>
        </w:rPr>
        <w:t>there's not much fun with no one home,</w:t>
      </w:r>
    </w:p>
    <w:p>
      <w:r>
        <w:rPr>
          <w:rFonts w:ascii="Arial" w:hAnsi="Arial" w:eastAsia="Arial"/>
          <w:b w:val="0"/>
          <w:sz w:val="22"/>
        </w:rPr>
        <w:t>but soon I will forget it all with a bottle of rum,</w:t>
      </w:r>
    </w:p>
    <w:p>
      <w:r>
        <w:rPr>
          <w:rFonts w:ascii="Arial" w:hAnsi="Arial" w:eastAsia="Arial"/>
          <w:b w:val="0"/>
          <w:sz w:val="22"/>
        </w:rPr>
        <w:t>and I'll soon forget the setting of the sun,</w:t>
      </w:r>
    </w:p>
    <w:p>
      <w:r>
        <w:rPr>
          <w:rFonts w:ascii="Arial" w:hAnsi="Arial" w:eastAsia="Arial"/>
          <w:b w:val="0"/>
          <w:sz w:val="22"/>
        </w:rPr>
        <w:t>and the snowflakes that are blocking me in,</w:t>
      </w:r>
    </w:p>
    <w:p>
      <w:r>
        <w:rPr>
          <w:rFonts w:ascii="Arial" w:hAnsi="Arial" w:eastAsia="Arial"/>
          <w:b w:val="0"/>
          <w:sz w:val="22"/>
        </w:rPr>
        <w:t>from which I am hiding,</w:t>
      </w:r>
    </w:p>
    <w:p>
      <w:r>
        <w:rPr>
          <w:rFonts w:ascii="Arial" w:hAnsi="Arial" w:eastAsia="Arial"/>
          <w:b w:val="0"/>
          <w:sz w:val="22"/>
        </w:rPr>
        <w:t>as I stand inside climbing the walls,</w:t>
      </w:r>
    </w:p>
    <w:p>
      <w:r>
        <w:rPr>
          <w:rFonts w:ascii="Arial" w:hAnsi="Arial" w:eastAsia="Arial"/>
          <w:b w:val="0"/>
          <w:sz w:val="22"/>
        </w:rPr>
        <w:t>and about to get drunk and forget the boredom,</w:t>
      </w:r>
    </w:p>
    <w:p>
      <w:r>
        <w:rPr>
          <w:rFonts w:ascii="Arial" w:hAnsi="Arial" w:eastAsia="Arial"/>
          <w:b w:val="0"/>
          <w:sz w:val="22"/>
        </w:rPr>
        <w:t>and the wonder of it all,</w:t>
      </w:r>
    </w:p>
    <w:p>
      <w:r>
        <w:rPr>
          <w:rFonts w:ascii="Arial" w:hAnsi="Arial" w:eastAsia="Arial"/>
          <w:b w:val="0"/>
          <w:sz w:val="22"/>
        </w:rPr>
        <w:t>the wonder that has cut me off from my friends,</w:t>
      </w:r>
    </w:p>
    <w:p>
      <w:r>
        <w:rPr>
          <w:rFonts w:ascii="Arial" w:hAnsi="Arial" w:eastAsia="Arial"/>
          <w:b w:val="0"/>
          <w:sz w:val="22"/>
        </w:rPr>
        <w:t>the white apocalypse of which I salute,</w:t>
      </w:r>
    </w:p>
    <w:p>
      <w:r>
        <w:rPr>
          <w:rFonts w:ascii="Arial" w:hAnsi="Arial" w:eastAsia="Arial"/>
          <w:b w:val="0"/>
          <w:sz w:val="22"/>
        </w:rPr>
        <w:t>as I sit by the fireside,</w:t>
      </w:r>
    </w:p>
    <w:p>
      <w:r>
        <w:rPr>
          <w:rFonts w:ascii="Arial" w:hAnsi="Arial" w:eastAsia="Arial"/>
          <w:b w:val="0"/>
          <w:sz w:val="22"/>
        </w:rPr>
        <w:t>whilst toasting it ironically with a glass of rum.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