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Black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Black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warm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dressed in my coat and 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looking up into the pitch-black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gazing up at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clouds are scattered by the winds,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meteors they shoot across the sky in majestic arcs,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 moon it glows,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reflecting the sunshine’s ebullient revelry,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stand beguiled, awed by its beautiful majesty,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nature at its finest and so filled with creation,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death and tragedy.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wonder they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heavens highest glories,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 highest that humans can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high praise I do have for thee,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my heart and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the sight they delight in the effervescent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filters into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as I stand under a solitary tree,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leaves they do fall so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beautifully to the ground,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the sight of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does so greatly move me as I stand in the blackest of nights,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freshest of breezes,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the stars that twinkle,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display their glories for all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and, what a wonder the sight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elegantly they capture my heart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here for hours and hours,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 happily stand gazing up at the night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pondering the glorious firmament above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wondering of the time it took to create,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wondering how such beauty exploded,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such violent chaos,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does away my breath take,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does take my breath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awe at the sight that does delight,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an autumn evening,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the log fire that will keep me warm all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revel in the majesty of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whose cloak of stars so gloriously,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spreads itself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mind it whirls at a million miles an hour,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brain it asks countless questions,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what, how, and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what a beauty it is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such glorious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reflecting into thine eyes from the heavens above,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glorious heavens so wise,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wise to be able to create such magnificence above,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what a glorious universe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from which I was born and that I do so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fills me up inside with the magic of its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 look at it and when I revel in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heaven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heaven in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heaven in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oh, what a glorious wonder thou 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thou takest my heart like a thief,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do not mind, I do not mind you being so brief,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always amaze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are most welcoming,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happy for you to steal my heart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black of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stand by the log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sigh as the meteors fly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sight, oh so beautiful,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magical and brief,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universe in its 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watches them at play,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admire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whole night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not enough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not enough majesty,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whilst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warms me so beautifully,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wander across the magnificent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my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dance upon the moonbeams,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then, when I awake,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start the day so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smile upon my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grateful for the creation of the universe,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so happily does my soul take,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 will always carry,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always carry in the nights wake.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