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Bitter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Bitter?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not I.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wish you well.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hope you treat others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treated me like hell,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you good riddance, for your tongue is vicious,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casts such bitter spells,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will not be sorry to see you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for one will cry no tears as well,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wish you a speedy journey, with the devil on your tail.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