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Birds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Birds on the telegraph pole,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have you flown over the world so old,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many miles,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through how many sunsets did you go, I wonder,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upon your wings,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through the night did you sing, as the sun rose,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as you flew to warmer climes that you know,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thought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I would not give to go where you go,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little bird, your strength is greater than most know,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admire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will hope for a safe journey for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wherever you will go,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will look for you in the summer,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through the sun you return, from wherever you roam,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be sure of this my feathered friend,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are always welcome to feed at the seeds,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 the bird table at my home.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