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Bird sitting on a tree</w:t>
      </w:r>
    </w:p>
    <w:p/>
    <w:p>
      <w:r>
        <w:rPr>
          <w:rFonts w:ascii="Arial" w:hAnsi="Arial" w:eastAsia="Arial"/>
          <w:b w:val="0"/>
          <w:sz w:val="22"/>
        </w:rPr>
        <w:t>Bird sitting on a tree,</w:t>
      </w:r>
    </w:p>
    <w:p>
      <w:r>
        <w:rPr>
          <w:rFonts w:ascii="Arial" w:hAnsi="Arial" w:eastAsia="Arial"/>
          <w:b w:val="0"/>
          <w:sz w:val="22"/>
        </w:rPr>
        <w:t>what do you desire,</w:t>
      </w:r>
    </w:p>
    <w:p>
      <w:r>
        <w:rPr>
          <w:rFonts w:ascii="Arial" w:hAnsi="Arial" w:eastAsia="Arial"/>
          <w:b w:val="0"/>
          <w:sz w:val="22"/>
        </w:rPr>
        <w:t>some food,</w:t>
      </w:r>
    </w:p>
    <w:p>
      <w:r>
        <w:rPr>
          <w:rFonts w:ascii="Arial" w:hAnsi="Arial" w:eastAsia="Arial"/>
          <w:b w:val="0"/>
          <w:sz w:val="22"/>
        </w:rPr>
        <w:t>a home,</w:t>
      </w:r>
    </w:p>
    <w:p>
      <w:r>
        <w:rPr>
          <w:rFonts w:ascii="Arial" w:hAnsi="Arial" w:eastAsia="Arial"/>
          <w:b w:val="0"/>
          <w:sz w:val="22"/>
        </w:rPr>
        <w:t>warmth,</w:t>
      </w:r>
    </w:p>
    <w:p>
      <w:r>
        <w:rPr>
          <w:rFonts w:ascii="Arial" w:hAnsi="Arial" w:eastAsia="Arial"/>
          <w:b w:val="0"/>
          <w:sz w:val="22"/>
        </w:rPr>
        <w:t>a partner,</w:t>
      </w:r>
    </w:p>
    <w:p>
      <w:r>
        <w:rPr>
          <w:rFonts w:ascii="Arial" w:hAnsi="Arial" w:eastAsia="Arial"/>
          <w:b w:val="0"/>
          <w:sz w:val="22"/>
        </w:rPr>
        <w:t>for that probably is all in your simplicity,</w:t>
      </w:r>
    </w:p>
    <w:p>
      <w:r>
        <w:rPr>
          <w:rFonts w:ascii="Arial" w:hAnsi="Arial" w:eastAsia="Arial"/>
          <w:b w:val="0"/>
          <w:sz w:val="22"/>
        </w:rPr>
        <w:t>and me, us, and we,</w:t>
      </w:r>
    </w:p>
    <w:p>
      <w:r>
        <w:rPr>
          <w:rFonts w:ascii="Arial" w:hAnsi="Arial" w:eastAsia="Arial"/>
          <w:b w:val="0"/>
          <w:sz w:val="22"/>
        </w:rPr>
        <w:t>what do we want the human race,</w:t>
      </w:r>
    </w:p>
    <w:p>
      <w:r>
        <w:rPr>
          <w:rFonts w:ascii="Arial" w:hAnsi="Arial" w:eastAsia="Arial"/>
          <w:b w:val="0"/>
          <w:sz w:val="22"/>
        </w:rPr>
        <w:t>some food,</w:t>
      </w:r>
    </w:p>
    <w:p>
      <w:r>
        <w:rPr>
          <w:rFonts w:ascii="Arial" w:hAnsi="Arial" w:eastAsia="Arial"/>
          <w:b w:val="0"/>
          <w:sz w:val="22"/>
        </w:rPr>
        <w:t>a home,</w:t>
      </w:r>
    </w:p>
    <w:p>
      <w:r>
        <w:rPr>
          <w:rFonts w:ascii="Arial" w:hAnsi="Arial" w:eastAsia="Arial"/>
          <w:b w:val="0"/>
          <w:sz w:val="22"/>
        </w:rPr>
        <w:t>warmth,</w:t>
      </w:r>
    </w:p>
    <w:p>
      <w:r>
        <w:rPr>
          <w:rFonts w:ascii="Arial" w:hAnsi="Arial" w:eastAsia="Arial"/>
          <w:b w:val="0"/>
          <w:sz w:val="22"/>
        </w:rPr>
        <w:t>a partner,</w:t>
      </w:r>
    </w:p>
    <w:p>
      <w:r>
        <w:rPr>
          <w:rFonts w:ascii="Arial" w:hAnsi="Arial" w:eastAsia="Arial"/>
          <w:b w:val="0"/>
          <w:sz w:val="22"/>
        </w:rPr>
        <w:t>a car,</w:t>
      </w:r>
    </w:p>
    <w:p>
      <w:r>
        <w:rPr>
          <w:rFonts w:ascii="Arial" w:hAnsi="Arial" w:eastAsia="Arial"/>
          <w:b w:val="0"/>
          <w:sz w:val="22"/>
        </w:rPr>
        <w:t>a television,</w:t>
      </w:r>
    </w:p>
    <w:p>
      <w:r>
        <w:rPr>
          <w:rFonts w:ascii="Arial" w:hAnsi="Arial" w:eastAsia="Arial"/>
          <w:b w:val="0"/>
          <w:sz w:val="22"/>
        </w:rPr>
        <w:t>every entertainment and useful appliance,</w:t>
      </w:r>
    </w:p>
    <w:p>
      <w:r>
        <w:rPr>
          <w:rFonts w:ascii="Arial" w:hAnsi="Arial" w:eastAsia="Arial"/>
          <w:b w:val="0"/>
          <w:sz w:val="22"/>
        </w:rPr>
        <w:t>that we could ever wish to have, and see?</w:t>
      </w:r>
    </w:p>
    <w:p>
      <w:r>
        <w:rPr>
          <w:rFonts w:ascii="Arial" w:hAnsi="Arial" w:eastAsia="Arial"/>
          <w:b w:val="0"/>
          <w:sz w:val="22"/>
        </w:rPr>
        <w:t>For every minute there is a new product to lust,</w:t>
      </w:r>
    </w:p>
    <w:p>
      <w:r>
        <w:rPr>
          <w:rFonts w:ascii="Arial" w:hAnsi="Arial" w:eastAsia="Arial"/>
          <w:b w:val="0"/>
          <w:sz w:val="22"/>
        </w:rPr>
        <w:t>and want over,</w:t>
      </w:r>
    </w:p>
    <w:p>
      <w:r>
        <w:rPr>
          <w:rFonts w:ascii="Arial" w:hAnsi="Arial" w:eastAsia="Arial"/>
          <w:b w:val="0"/>
          <w:sz w:val="22"/>
        </w:rPr>
        <w:t>products that we are told are the latest,</w:t>
      </w:r>
    </w:p>
    <w:p>
      <w:r>
        <w:rPr>
          <w:rFonts w:ascii="Arial" w:hAnsi="Arial" w:eastAsia="Arial"/>
          <w:b w:val="0"/>
          <w:sz w:val="22"/>
        </w:rPr>
        <w:t>and the greatest things that we will ever need,</w:t>
      </w:r>
    </w:p>
    <w:p>
      <w:r>
        <w:rPr>
          <w:rFonts w:ascii="Arial" w:hAnsi="Arial" w:eastAsia="Arial"/>
          <w:b w:val="0"/>
          <w:sz w:val="22"/>
        </w:rPr>
        <w:t>things that cause us to want, want, want,</w:t>
      </w:r>
    </w:p>
    <w:p>
      <w:r>
        <w:rPr>
          <w:rFonts w:ascii="Arial" w:hAnsi="Arial" w:eastAsia="Arial"/>
          <w:b w:val="0"/>
          <w:sz w:val="22"/>
        </w:rPr>
        <w:t>and that cause such stress in the world,</w:t>
      </w:r>
    </w:p>
    <w:p>
      <w:r>
        <w:rPr>
          <w:rFonts w:ascii="Arial" w:hAnsi="Arial" w:eastAsia="Arial"/>
          <w:b w:val="0"/>
          <w:sz w:val="22"/>
        </w:rPr>
        <w:t>and in global society,</w:t>
      </w:r>
    </w:p>
    <w:p>
      <w:r>
        <w:rPr>
          <w:rFonts w:ascii="Arial" w:hAnsi="Arial" w:eastAsia="Arial"/>
          <w:b w:val="0"/>
          <w:sz w:val="22"/>
        </w:rPr>
        <w:t>and personally, sometimes I think to myself,</w:t>
      </w:r>
    </w:p>
    <w:p>
      <w:r>
        <w:rPr>
          <w:rFonts w:ascii="Arial" w:hAnsi="Arial" w:eastAsia="Arial"/>
          <w:b w:val="0"/>
          <w:sz w:val="22"/>
        </w:rPr>
        <w:t>where is the happiness in humans lives these days,</w:t>
      </w:r>
    </w:p>
    <w:p>
      <w:r>
        <w:rPr>
          <w:rFonts w:ascii="Arial" w:hAnsi="Arial" w:eastAsia="Arial"/>
          <w:b w:val="0"/>
          <w:sz w:val="22"/>
        </w:rPr>
        <w:t>for happiness has been curtailed by so many things,</w:t>
      </w:r>
    </w:p>
    <w:p>
      <w:r>
        <w:rPr>
          <w:rFonts w:ascii="Arial" w:hAnsi="Arial" w:eastAsia="Arial"/>
          <w:b w:val="0"/>
          <w:sz w:val="22"/>
        </w:rPr>
        <w:t>that we are told that we need,</w:t>
      </w:r>
    </w:p>
    <w:p>
      <w:r>
        <w:rPr>
          <w:rFonts w:ascii="Arial" w:hAnsi="Arial" w:eastAsia="Arial"/>
          <w:b w:val="0"/>
          <w:sz w:val="22"/>
        </w:rPr>
        <w:t>but I would rather be a bird sitting on a tree,</w:t>
      </w:r>
    </w:p>
    <w:p>
      <w:r>
        <w:rPr>
          <w:rFonts w:ascii="Arial" w:hAnsi="Arial" w:eastAsia="Arial"/>
          <w:b w:val="0"/>
          <w:sz w:val="22"/>
        </w:rPr>
        <w:t>for birds have no restrictions on their time,</w:t>
      </w:r>
    </w:p>
    <w:p>
      <w:r>
        <w:rPr>
          <w:rFonts w:ascii="Arial" w:hAnsi="Arial" w:eastAsia="Arial"/>
          <w:b w:val="0"/>
          <w:sz w:val="22"/>
        </w:rPr>
        <w:t>as do we humans,</w:t>
      </w:r>
    </w:p>
    <w:p>
      <w:r>
        <w:rPr>
          <w:rFonts w:ascii="Arial" w:hAnsi="Arial" w:eastAsia="Arial"/>
          <w:b w:val="0"/>
          <w:sz w:val="22"/>
        </w:rPr>
        <w:t>for they are free to fly wherever they wish,</w:t>
      </w:r>
    </w:p>
    <w:p>
      <w:r>
        <w:rPr>
          <w:rFonts w:ascii="Arial" w:hAnsi="Arial" w:eastAsia="Arial"/>
          <w:b w:val="0"/>
          <w:sz w:val="22"/>
        </w:rPr>
        <w:t>and free in their simplicity.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