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Beyond the trees</w:t>
      </w:r>
    </w:p>
    <w:p/>
    <w:p>
      <w:r>
        <w:rPr>
          <w:rFonts w:ascii="Arial" w:hAnsi="Arial" w:eastAsia="Arial"/>
          <w:b w:val="0"/>
          <w:sz w:val="22"/>
        </w:rPr>
        <w:t>There is beyond the trees,</w:t>
      </w:r>
    </w:p>
    <w:p>
      <w:r>
        <w:rPr>
          <w:rFonts w:ascii="Arial" w:hAnsi="Arial" w:eastAsia="Arial"/>
          <w:b w:val="0"/>
          <w:sz w:val="22"/>
        </w:rPr>
        <w:t>beyond the seas,</w:t>
      </w:r>
    </w:p>
    <w:p>
      <w:r>
        <w:rPr>
          <w:rFonts w:ascii="Arial" w:hAnsi="Arial" w:eastAsia="Arial"/>
          <w:b w:val="0"/>
          <w:sz w:val="22"/>
        </w:rPr>
        <w:t>there is a woman who calls to you, and who calls to me,</w:t>
      </w:r>
    </w:p>
    <w:p>
      <w:r>
        <w:rPr>
          <w:rFonts w:ascii="Arial" w:hAnsi="Arial" w:eastAsia="Arial"/>
          <w:b w:val="0"/>
          <w:sz w:val="22"/>
        </w:rPr>
        <w:t>and beneath our feet,</w:t>
      </w:r>
    </w:p>
    <w:p>
      <w:r>
        <w:rPr>
          <w:rFonts w:ascii="Arial" w:hAnsi="Arial" w:eastAsia="Arial"/>
          <w:b w:val="0"/>
          <w:sz w:val="22"/>
        </w:rPr>
        <w:t>there is she too,</w:t>
      </w:r>
    </w:p>
    <w:p>
      <w:r>
        <w:rPr>
          <w:rFonts w:ascii="Arial" w:hAnsi="Arial" w:eastAsia="Arial"/>
          <w:b w:val="0"/>
          <w:sz w:val="22"/>
        </w:rPr>
        <w:t>the creator of us all,</w:t>
      </w:r>
    </w:p>
    <w:p>
      <w:r>
        <w:rPr>
          <w:rFonts w:ascii="Arial" w:hAnsi="Arial" w:eastAsia="Arial"/>
          <w:b w:val="0"/>
          <w:sz w:val="22"/>
        </w:rPr>
        <w:t>the Earth,</w:t>
      </w:r>
    </w:p>
    <w:p>
      <w:r>
        <w:rPr>
          <w:rFonts w:ascii="Arial" w:hAnsi="Arial" w:eastAsia="Arial"/>
          <w:b w:val="0"/>
          <w:sz w:val="22"/>
        </w:rPr>
        <w:t>the Earth so blue,</w:t>
      </w:r>
    </w:p>
    <w:p>
      <w:r>
        <w:rPr>
          <w:rFonts w:ascii="Arial" w:hAnsi="Arial" w:eastAsia="Arial"/>
          <w:b w:val="0"/>
          <w:sz w:val="22"/>
        </w:rPr>
        <w:t>and what knowledge holds she,</w:t>
      </w:r>
    </w:p>
    <w:p>
      <w:r>
        <w:rPr>
          <w:rFonts w:ascii="Arial" w:hAnsi="Arial" w:eastAsia="Arial"/>
          <w:b w:val="0"/>
          <w:sz w:val="22"/>
        </w:rPr>
        <w:t>in her memory,</w:t>
      </w:r>
    </w:p>
    <w:p>
      <w:r>
        <w:rPr>
          <w:rFonts w:ascii="Arial" w:hAnsi="Arial" w:eastAsia="Arial"/>
          <w:b w:val="0"/>
          <w:sz w:val="22"/>
        </w:rPr>
        <w:t>for so many things she has created,</w:t>
      </w:r>
    </w:p>
    <w:p>
      <w:r>
        <w:rPr>
          <w:rFonts w:ascii="Arial" w:hAnsi="Arial" w:eastAsia="Arial"/>
          <w:b w:val="0"/>
          <w:sz w:val="22"/>
        </w:rPr>
        <w:t>we will never know them all it is true,</w:t>
      </w:r>
    </w:p>
    <w:p>
      <w:r>
        <w:rPr>
          <w:rFonts w:ascii="Arial" w:hAnsi="Arial" w:eastAsia="Arial"/>
          <w:b w:val="0"/>
          <w:sz w:val="22"/>
        </w:rPr>
        <w:t>and how wonderfully she works her magic,</w:t>
      </w:r>
    </w:p>
    <w:p>
      <w:r>
        <w:rPr>
          <w:rFonts w:ascii="Arial" w:hAnsi="Arial" w:eastAsia="Arial"/>
          <w:b w:val="0"/>
          <w:sz w:val="22"/>
        </w:rPr>
        <w:t>and so beautifully amongst the stars,</w:t>
      </w:r>
    </w:p>
    <w:p>
      <w:r>
        <w:rPr>
          <w:rFonts w:ascii="Arial" w:hAnsi="Arial" w:eastAsia="Arial"/>
          <w:b w:val="0"/>
          <w:sz w:val="22"/>
        </w:rPr>
        <w:t>and how incredibly she gives us life,</w:t>
      </w:r>
    </w:p>
    <w:p>
      <w:r>
        <w:rPr>
          <w:rFonts w:ascii="Arial" w:hAnsi="Arial" w:eastAsia="Arial"/>
          <w:b w:val="0"/>
          <w:sz w:val="22"/>
        </w:rPr>
        <w:t>and we feel the wonder of life,</w:t>
      </w:r>
    </w:p>
    <w:p>
      <w:r>
        <w:rPr>
          <w:rFonts w:ascii="Arial" w:hAnsi="Arial" w:eastAsia="Arial"/>
          <w:b w:val="0"/>
          <w:sz w:val="22"/>
        </w:rPr>
        <w:t>through our emotions and in our feelings,</w:t>
      </w:r>
    </w:p>
    <w:p>
      <w:r>
        <w:rPr>
          <w:rFonts w:ascii="Arial" w:hAnsi="Arial" w:eastAsia="Arial"/>
          <w:b w:val="0"/>
          <w:sz w:val="22"/>
        </w:rPr>
        <w:t>and in our minds and in our hearts,</w:t>
      </w:r>
    </w:p>
    <w:p>
      <w:r>
        <w:rPr>
          <w:rFonts w:ascii="Arial" w:hAnsi="Arial" w:eastAsia="Arial"/>
          <w:b w:val="0"/>
          <w:sz w:val="22"/>
        </w:rPr>
        <w:t>for how glorious it is to be,</w:t>
      </w:r>
    </w:p>
    <w:p>
      <w:r>
        <w:rPr>
          <w:rFonts w:ascii="Arial" w:hAnsi="Arial" w:eastAsia="Arial"/>
          <w:b w:val="0"/>
          <w:sz w:val="22"/>
        </w:rPr>
        <w:t>how glorious to exist,</w:t>
      </w:r>
    </w:p>
    <w:p>
      <w:r>
        <w:rPr>
          <w:rFonts w:ascii="Arial" w:hAnsi="Arial" w:eastAsia="Arial"/>
          <w:b w:val="0"/>
          <w:sz w:val="22"/>
        </w:rPr>
        <w:t>and what glorious wonders we see in this life,</w:t>
      </w:r>
    </w:p>
    <w:p>
      <w:r>
        <w:rPr>
          <w:rFonts w:ascii="Arial" w:hAnsi="Arial" w:eastAsia="Arial"/>
          <w:b w:val="0"/>
          <w:sz w:val="22"/>
        </w:rPr>
        <w:t>such wonders thanks to you,</w:t>
      </w:r>
    </w:p>
    <w:p>
      <w:r>
        <w:rPr>
          <w:rFonts w:ascii="Arial" w:hAnsi="Arial" w:eastAsia="Arial"/>
          <w:b w:val="0"/>
          <w:sz w:val="22"/>
        </w:rPr>
        <w:t>the Earth so blue,</w:t>
      </w:r>
    </w:p>
    <w:p>
      <w:r>
        <w:rPr>
          <w:rFonts w:ascii="Arial" w:hAnsi="Arial" w:eastAsia="Arial"/>
          <w:b w:val="0"/>
          <w:sz w:val="22"/>
        </w:rPr>
        <w:t>the Earth so blue,</w:t>
      </w:r>
    </w:p>
    <w:p>
      <w:r>
        <w:rPr>
          <w:rFonts w:ascii="Arial" w:hAnsi="Arial" w:eastAsia="Arial"/>
          <w:b w:val="0"/>
          <w:sz w:val="22"/>
        </w:rPr>
        <w:t>who brought us up from the heart of you,</w:t>
      </w:r>
    </w:p>
    <w:p>
      <w:r>
        <w:rPr>
          <w:rFonts w:ascii="Arial" w:hAnsi="Arial" w:eastAsia="Arial"/>
          <w:b w:val="0"/>
          <w:sz w:val="22"/>
        </w:rPr>
        <w:t>and who gave us our sentience,</w:t>
      </w:r>
    </w:p>
    <w:p>
      <w:r>
        <w:rPr>
          <w:rFonts w:ascii="Arial" w:hAnsi="Arial" w:eastAsia="Arial"/>
          <w:b w:val="0"/>
          <w:sz w:val="22"/>
        </w:rPr>
        <w:t>and our humanity,</w:t>
      </w:r>
    </w:p>
    <w:p>
      <w:r>
        <w:rPr>
          <w:rFonts w:ascii="Arial" w:hAnsi="Arial" w:eastAsia="Arial"/>
          <w:b w:val="0"/>
          <w:sz w:val="22"/>
        </w:rPr>
        <w:t>and yes, humanity should be,</w:t>
      </w:r>
    </w:p>
    <w:p>
      <w:r>
        <w:rPr>
          <w:rFonts w:ascii="Arial" w:hAnsi="Arial" w:eastAsia="Arial"/>
          <w:b w:val="0"/>
          <w:sz w:val="22"/>
        </w:rPr>
        <w:t>more respectful to you,</w:t>
      </w:r>
    </w:p>
    <w:p>
      <w:r>
        <w:rPr>
          <w:rFonts w:ascii="Arial" w:hAnsi="Arial" w:eastAsia="Arial"/>
          <w:b w:val="0"/>
          <w:sz w:val="22"/>
        </w:rPr>
        <w:t>for we have not been the best children that we could be,</w:t>
      </w:r>
    </w:p>
    <w:p>
      <w:r>
        <w:rPr>
          <w:rFonts w:ascii="Arial" w:hAnsi="Arial" w:eastAsia="Arial"/>
          <w:b w:val="0"/>
          <w:sz w:val="22"/>
        </w:rPr>
        <w:t>and probably not as good as we should be,</w:t>
      </w:r>
    </w:p>
    <w:p>
      <w:r>
        <w:rPr>
          <w:rFonts w:ascii="Arial" w:hAnsi="Arial" w:eastAsia="Arial"/>
          <w:b w:val="0"/>
          <w:sz w:val="22"/>
        </w:rPr>
        <w:t>but you the Earth will love us in your own way,</w:t>
      </w:r>
    </w:p>
    <w:p>
      <w:r>
        <w:rPr>
          <w:rFonts w:ascii="Arial" w:hAnsi="Arial" w:eastAsia="Arial"/>
          <w:b w:val="0"/>
          <w:sz w:val="22"/>
        </w:rPr>
        <w:t>the way mothers do,</w:t>
      </w:r>
    </w:p>
    <w:p>
      <w:r>
        <w:rPr>
          <w:rFonts w:ascii="Arial" w:hAnsi="Arial" w:eastAsia="Arial"/>
          <w:b w:val="0"/>
          <w:sz w:val="22"/>
        </w:rPr>
        <w:t>but no matter what calamitous things we do,</w:t>
      </w:r>
    </w:p>
    <w:p>
      <w:r>
        <w:rPr>
          <w:rFonts w:ascii="Arial" w:hAnsi="Arial" w:eastAsia="Arial"/>
          <w:b w:val="0"/>
          <w:sz w:val="22"/>
        </w:rPr>
        <w:t>you will still be here,</w:t>
      </w:r>
    </w:p>
    <w:p>
      <w:r>
        <w:rPr>
          <w:rFonts w:ascii="Arial" w:hAnsi="Arial" w:eastAsia="Arial"/>
          <w:b w:val="0"/>
          <w:sz w:val="22"/>
        </w:rPr>
        <w:t>for billions of years,</w:t>
      </w:r>
    </w:p>
    <w:p>
      <w:r>
        <w:rPr>
          <w:rFonts w:ascii="Arial" w:hAnsi="Arial" w:eastAsia="Arial"/>
          <w:b w:val="0"/>
          <w:sz w:val="22"/>
        </w:rPr>
        <w:t>and we humanity,</w:t>
      </w:r>
    </w:p>
    <w:p>
      <w:r>
        <w:rPr>
          <w:rFonts w:ascii="Arial" w:hAnsi="Arial" w:eastAsia="Arial"/>
          <w:b w:val="0"/>
          <w:sz w:val="22"/>
        </w:rPr>
        <w:t>maybe we will not be it is true,</w:t>
      </w:r>
    </w:p>
    <w:p>
      <w:r>
        <w:rPr>
          <w:rFonts w:ascii="Arial" w:hAnsi="Arial" w:eastAsia="Arial"/>
          <w:b w:val="0"/>
          <w:sz w:val="22"/>
        </w:rPr>
        <w:t>but held up so high in the heavens,</w:t>
      </w:r>
    </w:p>
    <w:p>
      <w:r>
        <w:rPr>
          <w:rFonts w:ascii="Arial" w:hAnsi="Arial" w:eastAsia="Arial"/>
          <w:b w:val="0"/>
          <w:sz w:val="22"/>
        </w:rPr>
        <w:t>so high up amongst the stars,</w:t>
      </w:r>
    </w:p>
    <w:p>
      <w:r>
        <w:rPr>
          <w:rFonts w:ascii="Arial" w:hAnsi="Arial" w:eastAsia="Arial"/>
          <w:b w:val="0"/>
          <w:sz w:val="22"/>
        </w:rPr>
        <w:t>and under the skies,</w:t>
      </w:r>
    </w:p>
    <w:p>
      <w:r>
        <w:rPr>
          <w:rFonts w:ascii="Arial" w:hAnsi="Arial" w:eastAsia="Arial"/>
          <w:b w:val="0"/>
          <w:sz w:val="22"/>
        </w:rPr>
        <w:t>you will still be you,</w:t>
      </w:r>
    </w:p>
    <w:p>
      <w:r>
        <w:rPr>
          <w:rFonts w:ascii="Arial" w:hAnsi="Arial" w:eastAsia="Arial"/>
          <w:b w:val="0"/>
          <w:sz w:val="22"/>
        </w:rPr>
        <w:t>the beautiful Earth so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