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Bewildered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Bewildered and lost,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such airs, that do plague the ponderance of because,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it is this,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decision that cannot be made in a brief pause,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decision that so ruminates, and cogitates upon the brain,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decision, that meander through the many paths,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different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wherein deciding, is never an easy 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upon broken wings, you wish for simple things,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raw emotions of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difficult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difficult is deciding on the matters of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always, always such a delicate 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