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Better today</w:t>
      </w:r>
    </w:p>
    <w:p/>
    <w:p>
      <w:r>
        <w:rPr>
          <w:rFonts w:ascii="Arial" w:hAnsi="Arial" w:eastAsia="Arial"/>
          <w:b w:val="0"/>
          <w:sz w:val="22"/>
        </w:rPr>
        <w:t>Better today,</w:t>
      </w:r>
    </w:p>
    <w:p>
      <w:r>
        <w:rPr>
          <w:rFonts w:ascii="Arial" w:hAnsi="Arial" w:eastAsia="Arial"/>
          <w:b w:val="0"/>
          <w:sz w:val="22"/>
        </w:rPr>
        <w:t>better tomorrow,</w:t>
      </w:r>
    </w:p>
    <w:p>
      <w:r>
        <w:rPr>
          <w:rFonts w:ascii="Arial" w:hAnsi="Arial" w:eastAsia="Arial"/>
          <w:b w:val="0"/>
          <w:sz w:val="22"/>
        </w:rPr>
        <w:t>one step forward in front of the other,</w:t>
      </w:r>
    </w:p>
    <w:p>
      <w:r>
        <w:rPr>
          <w:rFonts w:ascii="Arial" w:hAnsi="Arial" w:eastAsia="Arial"/>
          <w:b w:val="0"/>
          <w:sz w:val="22"/>
        </w:rPr>
        <w:t>and with a smile upon my face,</w:t>
      </w:r>
    </w:p>
    <w:p>
      <w:r>
        <w:rPr>
          <w:rFonts w:ascii="Arial" w:hAnsi="Arial" w:eastAsia="Arial"/>
          <w:b w:val="0"/>
          <w:sz w:val="22"/>
        </w:rPr>
        <w:t>yes, I will walk on,</w:t>
      </w:r>
    </w:p>
    <w:p>
      <w:r>
        <w:rPr>
          <w:rFonts w:ascii="Arial" w:hAnsi="Arial" w:eastAsia="Arial"/>
          <w:b w:val="0"/>
          <w:sz w:val="22"/>
        </w:rPr>
        <w:t>despite the heart ache and the sorrow,</w:t>
      </w:r>
    </w:p>
    <w:p>
      <w:r>
        <w:rPr>
          <w:rFonts w:ascii="Arial" w:hAnsi="Arial" w:eastAsia="Arial"/>
          <w:b w:val="0"/>
          <w:sz w:val="22"/>
        </w:rPr>
        <w:t>and no matter what,</w:t>
      </w:r>
    </w:p>
    <w:p>
      <w:r>
        <w:rPr>
          <w:rFonts w:ascii="Arial" w:hAnsi="Arial" w:eastAsia="Arial"/>
          <w:b w:val="0"/>
          <w:sz w:val="22"/>
        </w:rPr>
        <w:t>I will grin at the human race,</w:t>
      </w:r>
    </w:p>
    <w:p>
      <w:r>
        <w:rPr>
          <w:rFonts w:ascii="Arial" w:hAnsi="Arial" w:eastAsia="Arial"/>
          <w:b w:val="0"/>
          <w:sz w:val="22"/>
        </w:rPr>
        <w:t>and I will put on a brave face,</w:t>
      </w:r>
    </w:p>
    <w:p>
      <w:r>
        <w:rPr>
          <w:rFonts w:ascii="Arial" w:hAnsi="Arial" w:eastAsia="Arial"/>
          <w:b w:val="0"/>
          <w:sz w:val="22"/>
        </w:rPr>
        <w:t>because I am used to heart break,</w:t>
      </w:r>
    </w:p>
    <w:p>
      <w:r>
        <w:rPr>
          <w:rFonts w:ascii="Arial" w:hAnsi="Arial" w:eastAsia="Arial"/>
          <w:b w:val="0"/>
          <w:sz w:val="22"/>
        </w:rPr>
        <w:t>and I have learned to rapidly leave heart break in my wake,</w:t>
      </w:r>
    </w:p>
    <w:p>
      <w:r>
        <w:rPr>
          <w:rFonts w:ascii="Arial" w:hAnsi="Arial" w:eastAsia="Arial"/>
          <w:b w:val="0"/>
          <w:sz w:val="22"/>
        </w:rPr>
        <w:t>and take the rough with the smooth,</w:t>
      </w:r>
    </w:p>
    <w:p>
      <w:r>
        <w:rPr>
          <w:rFonts w:ascii="Arial" w:hAnsi="Arial" w:eastAsia="Arial"/>
          <w:b w:val="0"/>
          <w:sz w:val="22"/>
        </w:rPr>
        <w:t>and move forwards,</w:t>
      </w:r>
    </w:p>
    <w:p>
      <w:r>
        <w:rPr>
          <w:rFonts w:ascii="Arial" w:hAnsi="Arial" w:eastAsia="Arial"/>
          <w:b w:val="0"/>
          <w:sz w:val="22"/>
        </w:rPr>
        <w:t>no matter how many pieces of my heart,</w:t>
      </w:r>
    </w:p>
    <w:p>
      <w:r>
        <w:rPr>
          <w:rFonts w:ascii="Arial" w:hAnsi="Arial" w:eastAsia="Arial"/>
          <w:b w:val="0"/>
          <w:sz w:val="22"/>
        </w:rPr>
        <w:t>are scattered all over the place,</w:t>
      </w:r>
    </w:p>
    <w:p>
      <w:r>
        <w:rPr>
          <w:rFonts w:ascii="Arial" w:hAnsi="Arial" w:eastAsia="Arial"/>
          <w:b w:val="0"/>
          <w:sz w:val="22"/>
        </w:rPr>
        <w:t>and heart break is a shame,</w:t>
      </w:r>
    </w:p>
    <w:p>
      <w:r>
        <w:rPr>
          <w:rFonts w:ascii="Arial" w:hAnsi="Arial" w:eastAsia="Arial"/>
          <w:b w:val="0"/>
          <w:sz w:val="22"/>
        </w:rPr>
        <w:t>but when love comes,</w:t>
      </w:r>
    </w:p>
    <w:p>
      <w:r>
        <w:rPr>
          <w:rFonts w:ascii="Arial" w:hAnsi="Arial" w:eastAsia="Arial"/>
          <w:b w:val="0"/>
          <w:sz w:val="22"/>
        </w:rPr>
        <w:t>what wonderment inside the heart and the mind is begun,</w:t>
      </w:r>
    </w:p>
    <w:p>
      <w:r>
        <w:rPr>
          <w:rFonts w:ascii="Arial" w:hAnsi="Arial" w:eastAsia="Arial"/>
          <w:b w:val="0"/>
          <w:sz w:val="22"/>
        </w:rPr>
        <w:t>yes, love, it is a glorious thing,</w:t>
      </w:r>
    </w:p>
    <w:p>
      <w:r>
        <w:rPr>
          <w:rFonts w:ascii="Arial" w:hAnsi="Arial" w:eastAsia="Arial"/>
          <w:b w:val="0"/>
          <w:sz w:val="22"/>
        </w:rPr>
        <w:t>and a beautiful thing,</w:t>
      </w:r>
    </w:p>
    <w:p>
      <w:r>
        <w:rPr>
          <w:rFonts w:ascii="Arial" w:hAnsi="Arial" w:eastAsia="Arial"/>
          <w:b w:val="0"/>
          <w:sz w:val="22"/>
        </w:rPr>
        <w:t>and a magnificent and a splendid thing,</w:t>
      </w:r>
    </w:p>
    <w:p>
      <w:r>
        <w:rPr>
          <w:rFonts w:ascii="Arial" w:hAnsi="Arial" w:eastAsia="Arial"/>
          <w:b w:val="0"/>
          <w:sz w:val="22"/>
        </w:rPr>
        <w:t>and I will persevere until I find the love of my life,</w:t>
      </w:r>
    </w:p>
    <w:p>
      <w:r>
        <w:rPr>
          <w:rFonts w:ascii="Arial" w:hAnsi="Arial" w:eastAsia="Arial"/>
          <w:b w:val="0"/>
          <w:sz w:val="22"/>
        </w:rPr>
        <w:t>and no heart breaks will put me off,</w:t>
      </w:r>
    </w:p>
    <w:p>
      <w:r>
        <w:rPr>
          <w:rFonts w:ascii="Arial" w:hAnsi="Arial" w:eastAsia="Arial"/>
          <w:b w:val="0"/>
          <w:sz w:val="22"/>
        </w:rPr>
        <w:t>from attempting to find love again,</w:t>
      </w:r>
    </w:p>
    <w:p>
      <w:r>
        <w:rPr>
          <w:rFonts w:ascii="Arial" w:hAnsi="Arial" w:eastAsia="Arial"/>
          <w:b w:val="0"/>
          <w:sz w:val="22"/>
        </w:rPr>
        <w:t>because I know,</w:t>
      </w:r>
    </w:p>
    <w:p>
      <w:r>
        <w:rPr>
          <w:rFonts w:ascii="Arial" w:hAnsi="Arial" w:eastAsia="Arial"/>
          <w:b w:val="0"/>
          <w:sz w:val="22"/>
        </w:rPr>
        <w:t>that in time there will come the right one,</w:t>
      </w:r>
    </w:p>
    <w:p>
      <w:r>
        <w:rPr>
          <w:rFonts w:ascii="Arial" w:hAnsi="Arial" w:eastAsia="Arial"/>
          <w:b w:val="0"/>
          <w:sz w:val="22"/>
        </w:rPr>
        <w:t>and past heart breaks will be forgot,</w:t>
      </w:r>
    </w:p>
    <w:p>
      <w:r>
        <w:rPr>
          <w:rFonts w:ascii="Arial" w:hAnsi="Arial" w:eastAsia="Arial"/>
          <w:b w:val="0"/>
          <w:sz w:val="22"/>
        </w:rPr>
        <w:t>and how happily my heart will sing,</w:t>
      </w:r>
    </w:p>
    <w:p>
      <w:r>
        <w:rPr>
          <w:rFonts w:ascii="Arial" w:hAnsi="Arial" w:eastAsia="Arial"/>
          <w:b w:val="0"/>
          <w:sz w:val="22"/>
        </w:rPr>
        <w:t>when I find true love again,</w:t>
      </w:r>
    </w:p>
    <w:p>
      <w:r>
        <w:rPr>
          <w:rFonts w:ascii="Arial" w:hAnsi="Arial" w:eastAsia="Arial"/>
          <w:b w:val="0"/>
          <w:sz w:val="22"/>
        </w:rPr>
        <w:t>and find the right one for me,</w:t>
      </w:r>
    </w:p>
    <w:p>
      <w:r>
        <w:rPr>
          <w:rFonts w:ascii="Arial" w:hAnsi="Arial" w:eastAsia="Arial"/>
          <w:b w:val="0"/>
          <w:sz w:val="22"/>
        </w:rPr>
        <w:t>and get her to wear my ring,</w:t>
      </w:r>
    </w:p>
    <w:p>
      <w:r>
        <w:rPr>
          <w:rFonts w:ascii="Arial" w:hAnsi="Arial" w:eastAsia="Arial"/>
          <w:b w:val="0"/>
          <w:sz w:val="22"/>
        </w:rPr>
        <w:t>yes, in time the love of my life will come,</w:t>
      </w:r>
    </w:p>
    <w:p>
      <w:r>
        <w:rPr>
          <w:rFonts w:ascii="Arial" w:hAnsi="Arial" w:eastAsia="Arial"/>
          <w:b w:val="0"/>
          <w:sz w:val="22"/>
        </w:rPr>
        <w:t>but until then,</w:t>
      </w:r>
    </w:p>
    <w:p>
      <w:r>
        <w:rPr>
          <w:rFonts w:ascii="Arial" w:hAnsi="Arial" w:eastAsia="Arial"/>
          <w:b w:val="0"/>
          <w:sz w:val="22"/>
        </w:rPr>
        <w:t>I will put a brave face on,</w:t>
      </w:r>
    </w:p>
    <w:p>
      <w:r>
        <w:rPr>
          <w:rFonts w:ascii="Arial" w:hAnsi="Arial" w:eastAsia="Arial"/>
          <w:b w:val="0"/>
          <w:sz w:val="22"/>
        </w:rPr>
        <w:t>and keep moving on,</w:t>
      </w:r>
    </w:p>
    <w:p>
      <w:r>
        <w:rPr>
          <w:rFonts w:ascii="Arial" w:hAnsi="Arial" w:eastAsia="Arial"/>
          <w:b w:val="0"/>
          <w:sz w:val="22"/>
        </w:rPr>
        <w:t>from the dawn of the day,</w:t>
      </w:r>
    </w:p>
    <w:p>
      <w:r>
        <w:rPr>
          <w:rFonts w:ascii="Arial" w:hAnsi="Arial" w:eastAsia="Arial"/>
          <w:b w:val="0"/>
          <w:sz w:val="22"/>
        </w:rPr>
        <w:t>until the setting of the sun,</w:t>
      </w:r>
    </w:p>
    <w:p>
      <w:r>
        <w:rPr>
          <w:rFonts w:ascii="Arial" w:hAnsi="Arial" w:eastAsia="Arial"/>
          <w:b w:val="0"/>
          <w:sz w:val="22"/>
        </w:rPr>
        <w:t>and until the heavens appear,</w:t>
      </w:r>
    </w:p>
    <w:p>
      <w:r>
        <w:rPr>
          <w:rFonts w:ascii="Arial" w:hAnsi="Arial" w:eastAsia="Arial"/>
          <w:b w:val="0"/>
          <w:sz w:val="22"/>
        </w:rPr>
        <w:t>and the stars and the moon,</w:t>
      </w:r>
    </w:p>
    <w:p>
      <w:r>
        <w:rPr>
          <w:rFonts w:ascii="Arial" w:hAnsi="Arial" w:eastAsia="Arial"/>
          <w:b w:val="0"/>
          <w:sz w:val="22"/>
        </w:rPr>
        <w:t>they shine brightly down upon me,</w:t>
      </w:r>
    </w:p>
    <w:p>
      <w:r>
        <w:rPr>
          <w:rFonts w:ascii="Arial" w:hAnsi="Arial" w:eastAsia="Arial"/>
          <w:b w:val="0"/>
          <w:sz w:val="22"/>
        </w:rPr>
        <w:t>and at the end of each day,</w:t>
      </w:r>
    </w:p>
    <w:p>
      <w:r>
        <w:rPr>
          <w:rFonts w:ascii="Arial" w:hAnsi="Arial" w:eastAsia="Arial"/>
          <w:b w:val="0"/>
          <w:sz w:val="22"/>
        </w:rPr>
        <w:t>I will reflect as I gaze at the stars happily,</w:t>
      </w:r>
    </w:p>
    <w:p>
      <w:r>
        <w:rPr>
          <w:rFonts w:ascii="Arial" w:hAnsi="Arial" w:eastAsia="Arial"/>
          <w:b w:val="0"/>
          <w:sz w:val="22"/>
        </w:rPr>
        <w:t>and pray for heaven to send me,</w:t>
      </w:r>
    </w:p>
    <w:p>
      <w:r>
        <w:rPr>
          <w:rFonts w:ascii="Arial" w:hAnsi="Arial" w:eastAsia="Arial"/>
          <w:b w:val="0"/>
          <w:sz w:val="22"/>
        </w:rPr>
        <w:t>the beauty of love once again,</w:t>
      </w:r>
    </w:p>
    <w:p>
      <w:r>
        <w:rPr>
          <w:rFonts w:ascii="Arial" w:hAnsi="Arial" w:eastAsia="Arial"/>
          <w:b w:val="0"/>
          <w:sz w:val="22"/>
        </w:rPr>
        <w:t>yes, a new love,</w:t>
      </w:r>
    </w:p>
    <w:p>
      <w:r>
        <w:rPr>
          <w:rFonts w:ascii="Arial" w:hAnsi="Arial" w:eastAsia="Arial"/>
          <w:b w:val="0"/>
          <w:sz w:val="22"/>
        </w:rPr>
        <w:t>and the right one,</w:t>
      </w:r>
    </w:p>
    <w:p>
      <w:r>
        <w:rPr>
          <w:rFonts w:ascii="Arial" w:hAnsi="Arial" w:eastAsia="Arial"/>
          <w:b w:val="0"/>
          <w:sz w:val="22"/>
        </w:rPr>
        <w:t>the right one,</w:t>
      </w:r>
    </w:p>
    <w:p>
      <w:r>
        <w:rPr>
          <w:rFonts w:ascii="Arial" w:hAnsi="Arial" w:eastAsia="Arial"/>
          <w:b w:val="0"/>
          <w:sz w:val="22"/>
        </w:rPr>
        <w:t>yes,</w:t>
      </w:r>
    </w:p>
    <w:p>
      <w:r>
        <w:rPr>
          <w:rFonts w:ascii="Arial" w:hAnsi="Arial" w:eastAsia="Arial"/>
          <w:b w:val="0"/>
          <w:sz w:val="22"/>
        </w:rPr>
        <w:t>from the dawn of the day,</w:t>
      </w:r>
    </w:p>
    <w:p>
      <w:r>
        <w:rPr>
          <w:rFonts w:ascii="Arial" w:hAnsi="Arial" w:eastAsia="Arial"/>
          <w:b w:val="0"/>
          <w:sz w:val="22"/>
        </w:rPr>
        <w:t>until the setting of the sun,</w:t>
      </w:r>
    </w:p>
    <w:p>
      <w:r>
        <w:rPr>
          <w:rFonts w:ascii="Arial" w:hAnsi="Arial" w:eastAsia="Arial"/>
          <w:b w:val="0"/>
          <w:sz w:val="22"/>
        </w:rPr>
        <w:t>and until the heavens appear,</w:t>
      </w:r>
    </w:p>
    <w:p>
      <w:r>
        <w:rPr>
          <w:rFonts w:ascii="Arial" w:hAnsi="Arial" w:eastAsia="Arial"/>
          <w:b w:val="0"/>
          <w:sz w:val="22"/>
        </w:rPr>
        <w:t>and the stars and the moon,</w:t>
      </w:r>
    </w:p>
    <w:p>
      <w:r>
        <w:rPr>
          <w:rFonts w:ascii="Arial" w:hAnsi="Arial" w:eastAsia="Arial"/>
          <w:b w:val="0"/>
          <w:sz w:val="22"/>
        </w:rPr>
        <w:t>they shine brightly down upon me,</w:t>
      </w:r>
    </w:p>
    <w:p>
      <w:r>
        <w:rPr>
          <w:rFonts w:ascii="Arial" w:hAnsi="Arial" w:eastAsia="Arial"/>
          <w:b w:val="0"/>
          <w:sz w:val="22"/>
        </w:rPr>
        <w:t>heart break will not make me glum for long,</w:t>
      </w:r>
    </w:p>
    <w:p>
      <w:r>
        <w:rPr>
          <w:rFonts w:ascii="Arial" w:hAnsi="Arial" w:eastAsia="Arial"/>
          <w:b w:val="0"/>
          <w:sz w:val="22"/>
        </w:rPr>
        <w:t>no, because I know heart break it is only temporary,</w:t>
      </w:r>
    </w:p>
    <w:p>
      <w:r>
        <w:rPr>
          <w:rFonts w:ascii="Arial" w:hAnsi="Arial" w:eastAsia="Arial"/>
          <w:b w:val="0"/>
          <w:sz w:val="22"/>
        </w:rPr>
        <w:t>and the sun is in my heart always,</w:t>
      </w:r>
    </w:p>
    <w:p>
      <w:r>
        <w:rPr>
          <w:rFonts w:ascii="Arial" w:hAnsi="Arial" w:eastAsia="Arial"/>
          <w:b w:val="0"/>
          <w:sz w:val="22"/>
        </w:rPr>
        <w:t>and in love,</w:t>
      </w:r>
    </w:p>
    <w:p>
      <w:r>
        <w:rPr>
          <w:rFonts w:ascii="Arial" w:hAnsi="Arial" w:eastAsia="Arial"/>
          <w:b w:val="0"/>
          <w:sz w:val="22"/>
        </w:rPr>
        <w:t>in love I have faith,</w:t>
      </w:r>
    </w:p>
    <w:p>
      <w:r>
        <w:rPr>
          <w:rFonts w:ascii="Arial" w:hAnsi="Arial" w:eastAsia="Arial"/>
          <w:b w:val="0"/>
          <w:sz w:val="22"/>
        </w:rPr>
        <w:t>in love I have true faith,</w:t>
      </w:r>
    </w:p>
    <w:p>
      <w:r>
        <w:rPr>
          <w:rFonts w:ascii="Arial" w:hAnsi="Arial" w:eastAsia="Arial"/>
          <w:b w:val="0"/>
          <w:sz w:val="22"/>
        </w:rPr>
        <w:t>and in time she will come,</w:t>
      </w:r>
    </w:p>
    <w:p>
      <w:r>
        <w:rPr>
          <w:rFonts w:ascii="Arial" w:hAnsi="Arial" w:eastAsia="Arial"/>
          <w:b w:val="0"/>
          <w:sz w:val="22"/>
        </w:rPr>
        <w:t>the love of my life,</w:t>
      </w:r>
    </w:p>
    <w:p>
      <w:r>
        <w:rPr>
          <w:rFonts w:ascii="Arial" w:hAnsi="Arial" w:eastAsia="Arial"/>
          <w:b w:val="0"/>
          <w:sz w:val="22"/>
        </w:rPr>
        <w:t>yes, I believe,</w:t>
      </w:r>
    </w:p>
    <w:p>
      <w:r>
        <w:rPr>
          <w:rFonts w:ascii="Arial" w:hAnsi="Arial" w:eastAsia="Arial"/>
          <w:b w:val="0"/>
          <w:sz w:val="22"/>
        </w:rPr>
        <w:t>and it will be,</w:t>
      </w:r>
    </w:p>
    <w:p>
      <w:r>
        <w:rPr>
          <w:rFonts w:ascii="Arial" w:hAnsi="Arial" w:eastAsia="Arial"/>
          <w:b w:val="0"/>
          <w:sz w:val="22"/>
        </w:rPr>
        <w:t>as sure as the dawning of the day arrives,</w:t>
      </w:r>
    </w:p>
    <w:p>
      <w:r>
        <w:rPr>
          <w:rFonts w:ascii="Arial" w:hAnsi="Arial" w:eastAsia="Arial"/>
          <w:b w:val="0"/>
          <w:sz w:val="22"/>
        </w:rPr>
        <w:t>and the setting of the sun,</w:t>
      </w:r>
    </w:p>
    <w:p>
      <w:r>
        <w:rPr>
          <w:rFonts w:ascii="Arial" w:hAnsi="Arial" w:eastAsia="Arial"/>
          <w:b w:val="0"/>
          <w:sz w:val="22"/>
        </w:rPr>
        <w:t>and as sure as the heavens appear,</w:t>
      </w:r>
    </w:p>
    <w:p>
      <w:r>
        <w:rPr>
          <w:rFonts w:ascii="Arial" w:hAnsi="Arial" w:eastAsia="Arial"/>
          <w:b w:val="0"/>
          <w:sz w:val="22"/>
        </w:rPr>
        <w:t>and the stars and the moon,</w:t>
      </w:r>
    </w:p>
    <w:p>
      <w:r>
        <w:rPr>
          <w:rFonts w:ascii="Arial" w:hAnsi="Arial" w:eastAsia="Arial"/>
          <w:b w:val="0"/>
          <w:sz w:val="22"/>
        </w:rPr>
        <w:t>they shine down upon me,</w:t>
      </w:r>
    </w:p>
    <w:p>
      <w:r>
        <w:rPr>
          <w:rFonts w:ascii="Arial" w:hAnsi="Arial" w:eastAsia="Arial"/>
          <w:b w:val="0"/>
          <w:sz w:val="22"/>
        </w:rPr>
        <w:t>in time, in time heart break will be gone,</w:t>
      </w:r>
    </w:p>
    <w:p>
      <w:r>
        <w:rPr>
          <w:rFonts w:ascii="Arial" w:hAnsi="Arial" w:eastAsia="Arial"/>
          <w:b w:val="0"/>
          <w:sz w:val="22"/>
        </w:rPr>
        <w:t>and she will be with me,</w:t>
      </w:r>
    </w:p>
    <w:p>
      <w:r>
        <w:rPr>
          <w:rFonts w:ascii="Arial" w:hAnsi="Arial" w:eastAsia="Arial"/>
          <w:b w:val="0"/>
          <w:sz w:val="22"/>
        </w:rPr>
        <w:t>and I will be in love again,</w:t>
      </w:r>
    </w:p>
    <w:p>
      <w:r>
        <w:rPr>
          <w:rFonts w:ascii="Arial" w:hAnsi="Arial" w:eastAsia="Arial"/>
          <w:b w:val="0"/>
          <w:sz w:val="22"/>
        </w:rPr>
        <w:t>and how happy I will be to find my true love,</w:t>
      </w:r>
    </w:p>
    <w:p>
      <w:r>
        <w:rPr>
          <w:rFonts w:ascii="Arial" w:hAnsi="Arial" w:eastAsia="Arial"/>
          <w:b w:val="0"/>
          <w:sz w:val="22"/>
        </w:rPr>
        <w:t>and for my heart by love,</w:t>
      </w:r>
    </w:p>
    <w:p>
      <w:r>
        <w:rPr>
          <w:rFonts w:ascii="Arial" w:hAnsi="Arial" w:eastAsia="Arial"/>
          <w:b w:val="0"/>
          <w:sz w:val="22"/>
        </w:rPr>
        <w:t>to once more be filled and overcome,</w:t>
      </w:r>
    </w:p>
    <w:p>
      <w:r>
        <w:rPr>
          <w:rFonts w:ascii="Arial" w:hAnsi="Arial" w:eastAsia="Arial"/>
          <w:b w:val="0"/>
          <w:sz w:val="22"/>
        </w:rPr>
        <w:t>and how glorious it will be,</w:t>
      </w:r>
    </w:p>
    <w:p>
      <w:r>
        <w:rPr>
          <w:rFonts w:ascii="Arial" w:hAnsi="Arial" w:eastAsia="Arial"/>
          <w:b w:val="0"/>
          <w:sz w:val="22"/>
        </w:rPr>
        <w:t>to hold her in my arms,</w:t>
      </w:r>
    </w:p>
    <w:p>
      <w:r>
        <w:rPr>
          <w:rFonts w:ascii="Arial" w:hAnsi="Arial" w:eastAsia="Arial"/>
          <w:b w:val="0"/>
          <w:sz w:val="22"/>
        </w:rPr>
        <w:t>and to kiss her,</w:t>
      </w:r>
    </w:p>
    <w:p>
      <w:r>
        <w:rPr>
          <w:rFonts w:ascii="Arial" w:hAnsi="Arial" w:eastAsia="Arial"/>
          <w:b w:val="0"/>
          <w:sz w:val="22"/>
        </w:rPr>
        <w:t>from the dawning of the day,</w:t>
      </w:r>
    </w:p>
    <w:p>
      <w:r>
        <w:rPr>
          <w:rFonts w:ascii="Arial" w:hAnsi="Arial" w:eastAsia="Arial"/>
          <w:b w:val="0"/>
          <w:sz w:val="22"/>
        </w:rPr>
        <w:t>to the setting of the sun,</w:t>
      </w:r>
    </w:p>
    <w:p>
      <w:r>
        <w:rPr>
          <w:rFonts w:ascii="Arial" w:hAnsi="Arial" w:eastAsia="Arial"/>
          <w:b w:val="0"/>
          <w:sz w:val="22"/>
        </w:rPr>
        <w:t>and also, when the heavens appear,</w:t>
      </w:r>
    </w:p>
    <w:p>
      <w:r>
        <w:rPr>
          <w:rFonts w:ascii="Arial" w:hAnsi="Arial" w:eastAsia="Arial"/>
          <w:b w:val="0"/>
          <w:sz w:val="22"/>
        </w:rPr>
        <w:t>and the moon and the stars,</w:t>
      </w:r>
    </w:p>
    <w:p>
      <w:r>
        <w:rPr>
          <w:rFonts w:ascii="Arial" w:hAnsi="Arial" w:eastAsia="Arial"/>
          <w:b w:val="0"/>
          <w:sz w:val="22"/>
        </w:rPr>
        <w:t>they shine down upon us,</w:t>
      </w:r>
    </w:p>
    <w:p>
      <w:r>
        <w:rPr>
          <w:rFonts w:ascii="Arial" w:hAnsi="Arial" w:eastAsia="Arial"/>
          <w:b w:val="0"/>
          <w:sz w:val="22"/>
        </w:rPr>
        <w:t>and we look in each other’s eyes,</w:t>
      </w:r>
    </w:p>
    <w:p>
      <w:r>
        <w:rPr>
          <w:rFonts w:ascii="Arial" w:hAnsi="Arial" w:eastAsia="Arial"/>
          <w:b w:val="0"/>
          <w:sz w:val="22"/>
        </w:rPr>
        <w:t>and they are filled with love,</w:t>
      </w:r>
    </w:p>
    <w:p>
      <w:r>
        <w:rPr>
          <w:rFonts w:ascii="Arial" w:hAnsi="Arial" w:eastAsia="Arial"/>
          <w:b w:val="0"/>
          <w:sz w:val="22"/>
        </w:rPr>
        <w:t>and we are truly happy,</w:t>
      </w:r>
    </w:p>
    <w:p>
      <w:r>
        <w:rPr>
          <w:rFonts w:ascii="Arial" w:hAnsi="Arial" w:eastAsia="Arial"/>
          <w:b w:val="0"/>
          <w:sz w:val="22"/>
        </w:rPr>
        <w:t>happy together,</w:t>
      </w:r>
    </w:p>
    <w:p>
      <w:r>
        <w:rPr>
          <w:rFonts w:ascii="Arial" w:hAnsi="Arial" w:eastAsia="Arial"/>
          <w:b w:val="0"/>
          <w:sz w:val="22"/>
        </w:rPr>
        <w:t>and happy,</w:t>
      </w:r>
    </w:p>
    <w:p>
      <w:r>
        <w:rPr>
          <w:rFonts w:ascii="Arial" w:hAnsi="Arial" w:eastAsia="Arial"/>
          <w:b w:val="0"/>
          <w:sz w:val="22"/>
        </w:rPr>
        <w:t>and glad the battle to find a true love is done.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