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Belonging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longing to belong,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longed,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felt empty for so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so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heartbreak,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has gone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pain, oh, how it has dragged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demonic devilry taunting me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haunting me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has not yet allowed me to move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has so cruelly torn at my heart and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shattering me into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leaving me devoid of form,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has left me truly lost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knowing,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truly belong,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blank,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void,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wasteland of ill content inside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nothing is 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everything is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sadness it is like a lake,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am drowning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sadness 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filling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like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went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 left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left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disagreeing with you about what you wanted,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 did,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very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now, I am lost with no way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stupid thing I have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stupid thing I have done.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