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Behold that star</w:t>
      </w:r>
    </w:p>
    <w:p/>
    <w:p>
      <w:r>
        <w:rPr>
          <w:rFonts w:ascii="Arial" w:hAnsi="Arial" w:eastAsia="Arial"/>
          <w:b w:val="0"/>
          <w:sz w:val="22"/>
        </w:rPr>
        <w:t>Behold that star,</w:t>
      </w:r>
    </w:p>
    <w:p>
      <w:r>
        <w:rPr>
          <w:rFonts w:ascii="Arial" w:hAnsi="Arial" w:eastAsia="Arial"/>
          <w:b w:val="0"/>
          <w:sz w:val="22"/>
        </w:rPr>
        <w:t>behold that light,</w:t>
      </w:r>
    </w:p>
    <w:p>
      <w:r>
        <w:rPr>
          <w:rFonts w:ascii="Arial" w:hAnsi="Arial" w:eastAsia="Arial"/>
          <w:b w:val="0"/>
          <w:sz w:val="22"/>
        </w:rPr>
        <w:t>what great distance,</w:t>
      </w:r>
    </w:p>
    <w:p>
      <w:r>
        <w:rPr>
          <w:rFonts w:ascii="Arial" w:hAnsi="Arial" w:eastAsia="Arial"/>
          <w:b w:val="0"/>
          <w:sz w:val="22"/>
        </w:rPr>
        <w:t>it carries into your eyes,</w:t>
      </w:r>
    </w:p>
    <w:p>
      <w:r>
        <w:rPr>
          <w:rFonts w:ascii="Arial" w:hAnsi="Arial" w:eastAsia="Arial"/>
          <w:b w:val="0"/>
          <w:sz w:val="22"/>
        </w:rPr>
        <w:t>yes, behold that star,</w:t>
      </w:r>
    </w:p>
    <w:p>
      <w:r>
        <w:rPr>
          <w:rFonts w:ascii="Arial" w:hAnsi="Arial" w:eastAsia="Arial"/>
          <w:b w:val="0"/>
          <w:sz w:val="22"/>
        </w:rPr>
        <w:t>behold that light,</w:t>
      </w:r>
    </w:p>
    <w:p>
      <w:r>
        <w:rPr>
          <w:rFonts w:ascii="Arial" w:hAnsi="Arial" w:eastAsia="Arial"/>
          <w:b w:val="0"/>
          <w:sz w:val="22"/>
        </w:rPr>
        <w:t>the light that fills your heart,</w:t>
      </w:r>
    </w:p>
    <w:p>
      <w:r>
        <w:rPr>
          <w:rFonts w:ascii="Arial" w:hAnsi="Arial" w:eastAsia="Arial"/>
          <w:b w:val="0"/>
          <w:sz w:val="22"/>
        </w:rPr>
        <w:t>and that inspires the mind.</w:t>
      </w:r>
    </w:p>
    <w:p>
      <w:r>
        <w:rPr>
          <w:rFonts w:ascii="Arial" w:hAnsi="Arial" w:eastAsia="Arial"/>
          <w:b w:val="0"/>
          <w:sz w:val="22"/>
        </w:rPr>
        <w:t>Behold that star,</w:t>
      </w:r>
    </w:p>
    <w:p>
      <w:r>
        <w:rPr>
          <w:rFonts w:ascii="Arial" w:hAnsi="Arial" w:eastAsia="Arial"/>
          <w:b w:val="0"/>
          <w:sz w:val="22"/>
        </w:rPr>
        <w:t>behold that light,</w:t>
      </w:r>
    </w:p>
    <w:p>
      <w:r>
        <w:rPr>
          <w:rFonts w:ascii="Arial" w:hAnsi="Arial" w:eastAsia="Arial"/>
          <w:b w:val="0"/>
          <w:sz w:val="22"/>
        </w:rPr>
        <w:t>let it envelope you as it pushes away the night.</w:t>
      </w:r>
    </w:p>
    <w:p>
      <w:r>
        <w:rPr>
          <w:rFonts w:ascii="Arial" w:hAnsi="Arial" w:eastAsia="Arial"/>
          <w:b w:val="0"/>
          <w:sz w:val="22"/>
        </w:rPr>
        <w:t>Behold that star,</w:t>
      </w:r>
    </w:p>
    <w:p>
      <w:r>
        <w:rPr>
          <w:rFonts w:ascii="Arial" w:hAnsi="Arial" w:eastAsia="Arial"/>
          <w:b w:val="0"/>
          <w:sz w:val="22"/>
        </w:rPr>
        <w:t>behold that light,</w:t>
      </w:r>
    </w:p>
    <w:p>
      <w:r>
        <w:rPr>
          <w:rFonts w:ascii="Arial" w:hAnsi="Arial" w:eastAsia="Arial"/>
          <w:b w:val="0"/>
          <w:sz w:val="22"/>
        </w:rPr>
        <w:t>for from light we are made,</w:t>
      </w:r>
    </w:p>
    <w:p>
      <w:r>
        <w:rPr>
          <w:rFonts w:ascii="Arial" w:hAnsi="Arial" w:eastAsia="Arial"/>
          <w:b w:val="0"/>
          <w:sz w:val="22"/>
        </w:rPr>
        <w:t>and we grow in its heavenly beauty,</w:t>
      </w:r>
    </w:p>
    <w:p>
      <w:r>
        <w:rPr>
          <w:rFonts w:ascii="Arial" w:hAnsi="Arial" w:eastAsia="Arial"/>
          <w:b w:val="0"/>
          <w:sz w:val="22"/>
        </w:rPr>
        <w:t>and we look to it,</w:t>
      </w:r>
    </w:p>
    <w:p>
      <w:r>
        <w:rPr>
          <w:rFonts w:ascii="Arial" w:hAnsi="Arial" w:eastAsia="Arial"/>
          <w:b w:val="0"/>
          <w:sz w:val="22"/>
        </w:rPr>
        <w:t>and are filled and nurtured,</w:t>
      </w:r>
    </w:p>
    <w:p>
      <w:r>
        <w:rPr>
          <w:rFonts w:ascii="Arial" w:hAnsi="Arial" w:eastAsia="Arial"/>
          <w:b w:val="0"/>
          <w:sz w:val="22"/>
        </w:rPr>
        <w:t>in our jubilant and ebullient hearts and minds.</w:t>
      </w:r>
    </w:p>
    <w:p>
      <w:r>
        <w:rPr>
          <w:rFonts w:ascii="Arial" w:hAnsi="Arial" w:eastAsia="Arial"/>
          <w:b w:val="0"/>
          <w:sz w:val="22"/>
        </w:rPr>
        <w:t>Yes, behold that star,</w:t>
      </w:r>
    </w:p>
    <w:p>
      <w:r>
        <w:rPr>
          <w:rFonts w:ascii="Arial" w:hAnsi="Arial" w:eastAsia="Arial"/>
          <w:b w:val="0"/>
          <w:sz w:val="22"/>
        </w:rPr>
        <w:t>and behold that light,</w:t>
      </w:r>
    </w:p>
    <w:p>
      <w:r>
        <w:rPr>
          <w:rFonts w:ascii="Arial" w:hAnsi="Arial" w:eastAsia="Arial"/>
          <w:b w:val="0"/>
          <w:sz w:val="22"/>
        </w:rPr>
        <w:t>for what great works of art and thought,</w:t>
      </w:r>
    </w:p>
    <w:p>
      <w:r>
        <w:rPr>
          <w:rFonts w:ascii="Arial" w:hAnsi="Arial" w:eastAsia="Arial"/>
          <w:b w:val="0"/>
          <w:sz w:val="22"/>
        </w:rPr>
        <w:t>and improvements in the world,</w:t>
      </w:r>
    </w:p>
    <w:p>
      <w:r>
        <w:rPr>
          <w:rFonts w:ascii="Arial" w:hAnsi="Arial" w:eastAsia="Arial"/>
          <w:b w:val="0"/>
          <w:sz w:val="22"/>
        </w:rPr>
        <w:t>by such inspiration can be brought,</w:t>
      </w:r>
    </w:p>
    <w:p>
      <w:r>
        <w:rPr>
          <w:rFonts w:ascii="Arial" w:hAnsi="Arial" w:eastAsia="Arial"/>
          <w:b w:val="0"/>
          <w:sz w:val="22"/>
        </w:rPr>
        <w:t>and from such a bounty of wonder and warmth,</w:t>
      </w:r>
    </w:p>
    <w:p>
      <w:r>
        <w:rPr>
          <w:rFonts w:ascii="Arial" w:hAnsi="Arial" w:eastAsia="Arial"/>
          <w:b w:val="0"/>
          <w:sz w:val="22"/>
        </w:rPr>
        <w:t>what great things it inspires,</w:t>
      </w:r>
    </w:p>
    <w:p>
      <w:r>
        <w:rPr>
          <w:rFonts w:ascii="Arial" w:hAnsi="Arial" w:eastAsia="Arial"/>
          <w:b w:val="0"/>
          <w:sz w:val="22"/>
        </w:rPr>
        <w:t>and what imaginings that flow,</w:t>
      </w:r>
    </w:p>
    <w:p>
      <w:r>
        <w:rPr>
          <w:rFonts w:ascii="Arial" w:hAnsi="Arial" w:eastAsia="Arial"/>
          <w:b w:val="0"/>
          <w:sz w:val="22"/>
        </w:rPr>
        <w:t>out of the heavens,</w:t>
      </w:r>
    </w:p>
    <w:p>
      <w:r>
        <w:rPr>
          <w:rFonts w:ascii="Arial" w:hAnsi="Arial" w:eastAsia="Arial"/>
          <w:b w:val="0"/>
          <w:sz w:val="22"/>
        </w:rPr>
        <w:t>in the wonder of our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