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Behemoth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Alan Turing,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maths behemoth,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strong and true,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will never truly know your suffering,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the people did to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were unique,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original,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fondly we remember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they,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they cruelly tore you down with words,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ignorance,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did not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they criticized your sexuality,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paid no mind to your pain,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oh, how you suffered for your brain,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of their stupid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