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Beguiled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are beguiled so easily these 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the hard sell,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beguiled by the façade,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something new is always what we need,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yet, it is not true for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I do not listen,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my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my world, because of it is more carefree.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