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 still</w:t>
      </w:r>
    </w:p>
    <w:p/>
    <w:p>
      <w:r>
        <w:rPr>
          <w:rFonts w:ascii="Arial" w:hAnsi="Arial" w:eastAsia="Arial"/>
          <w:b w:val="0"/>
          <w:sz w:val="22"/>
        </w:rPr>
        <w:t>Be still,</w:t>
      </w:r>
    </w:p>
    <w:p>
      <w:r>
        <w:rPr>
          <w:rFonts w:ascii="Arial" w:hAnsi="Arial" w:eastAsia="Arial"/>
          <w:b w:val="0"/>
          <w:sz w:val="22"/>
        </w:rPr>
        <w:t>sit,</w:t>
      </w:r>
    </w:p>
    <w:p>
      <w:r>
        <w:rPr>
          <w:rFonts w:ascii="Arial" w:hAnsi="Arial" w:eastAsia="Arial"/>
          <w:b w:val="0"/>
          <w:sz w:val="22"/>
        </w:rPr>
        <w:t>listen,</w:t>
      </w:r>
    </w:p>
    <w:p>
      <w:r>
        <w:rPr>
          <w:rFonts w:ascii="Arial" w:hAnsi="Arial" w:eastAsia="Arial"/>
          <w:b w:val="0"/>
          <w:sz w:val="22"/>
        </w:rPr>
        <w:t>yes, just be quiet for a bit,</w:t>
      </w:r>
    </w:p>
    <w:p>
      <w:r>
        <w:rPr>
          <w:rFonts w:ascii="Arial" w:hAnsi="Arial" w:eastAsia="Arial"/>
          <w:b w:val="0"/>
          <w:sz w:val="22"/>
        </w:rPr>
        <w:t>and let the silence sink in,</w:t>
      </w:r>
    </w:p>
    <w:p>
      <w:r>
        <w:rPr>
          <w:rFonts w:ascii="Arial" w:hAnsi="Arial" w:eastAsia="Arial"/>
          <w:b w:val="0"/>
          <w:sz w:val="22"/>
        </w:rPr>
        <w:t>and let the bombacity of life disappear,</w:t>
      </w:r>
    </w:p>
    <w:p>
      <w:r>
        <w:rPr>
          <w:rFonts w:ascii="Arial" w:hAnsi="Arial" w:eastAsia="Arial"/>
          <w:b w:val="0"/>
          <w:sz w:val="22"/>
        </w:rPr>
        <w:t>as fast as you can from your mind,</w:t>
      </w:r>
    </w:p>
    <w:p>
      <w:r>
        <w:rPr>
          <w:rFonts w:ascii="Arial" w:hAnsi="Arial" w:eastAsia="Arial"/>
          <w:b w:val="0"/>
          <w:sz w:val="22"/>
        </w:rPr>
        <w:t>and to the pressures of life do not give in,</w:t>
      </w:r>
    </w:p>
    <w:p>
      <w:r>
        <w:rPr>
          <w:rFonts w:ascii="Arial" w:hAnsi="Arial" w:eastAsia="Arial"/>
          <w:b w:val="0"/>
          <w:sz w:val="22"/>
        </w:rPr>
        <w:t>but take time to do nothing and just exist,</w:t>
      </w:r>
    </w:p>
    <w:p>
      <w:r>
        <w:rPr>
          <w:rFonts w:ascii="Arial" w:hAnsi="Arial" w:eastAsia="Arial"/>
          <w:b w:val="0"/>
          <w:sz w:val="22"/>
        </w:rPr>
        <w:t>just exist,</w:t>
      </w:r>
    </w:p>
    <w:p>
      <w:r>
        <w:rPr>
          <w:rFonts w:ascii="Arial" w:hAnsi="Arial" w:eastAsia="Arial"/>
          <w:b w:val="0"/>
          <w:sz w:val="22"/>
        </w:rPr>
        <w:t>and live in the solitude,</w:t>
      </w:r>
    </w:p>
    <w:p>
      <w:r>
        <w:rPr>
          <w:rFonts w:ascii="Arial" w:hAnsi="Arial" w:eastAsia="Arial"/>
          <w:b w:val="0"/>
          <w:sz w:val="22"/>
        </w:rPr>
        <w:t>and let the clarity bring fortitude and renewal,</w:t>
      </w:r>
    </w:p>
    <w:p>
      <w:r>
        <w:rPr>
          <w:rFonts w:ascii="Arial" w:hAnsi="Arial" w:eastAsia="Arial"/>
          <w:b w:val="0"/>
          <w:sz w:val="22"/>
        </w:rPr>
        <w:t>and relax,</w:t>
      </w:r>
    </w:p>
    <w:p>
      <w:r>
        <w:rPr>
          <w:rFonts w:ascii="Arial" w:hAnsi="Arial" w:eastAsia="Arial"/>
          <w:b w:val="0"/>
          <w:sz w:val="22"/>
        </w:rPr>
        <w:t>and stop your mind from racing around,</w:t>
      </w:r>
    </w:p>
    <w:p>
      <w:r>
        <w:rPr>
          <w:rFonts w:ascii="Arial" w:hAnsi="Arial" w:eastAsia="Arial"/>
          <w:b w:val="0"/>
          <w:sz w:val="22"/>
        </w:rPr>
        <w:t>as if your life depended on it,</w:t>
      </w:r>
    </w:p>
    <w:p>
      <w:r>
        <w:rPr>
          <w:rFonts w:ascii="Arial" w:hAnsi="Arial" w:eastAsia="Arial"/>
          <w:b w:val="0"/>
          <w:sz w:val="22"/>
        </w:rPr>
        <w:t>yes, for a bit,</w:t>
      </w:r>
    </w:p>
    <w:p>
      <w:r>
        <w:rPr>
          <w:rFonts w:ascii="Arial" w:hAnsi="Arial" w:eastAsia="Arial"/>
          <w:b w:val="0"/>
          <w:sz w:val="22"/>
        </w:rPr>
        <w:t>let there be peace,</w:t>
      </w:r>
    </w:p>
    <w:p>
      <w:r>
        <w:rPr>
          <w:rFonts w:ascii="Arial" w:hAnsi="Arial" w:eastAsia="Arial"/>
          <w:b w:val="0"/>
          <w:sz w:val="22"/>
        </w:rPr>
        <w:t>and let there be calm,</w:t>
      </w:r>
    </w:p>
    <w:p>
      <w:r>
        <w:rPr>
          <w:rFonts w:ascii="Arial" w:hAnsi="Arial" w:eastAsia="Arial"/>
          <w:b w:val="0"/>
          <w:sz w:val="22"/>
        </w:rPr>
        <w:t>and let there be tranquillity,</w:t>
      </w:r>
    </w:p>
    <w:p>
      <w:r>
        <w:rPr>
          <w:rFonts w:ascii="Arial" w:hAnsi="Arial" w:eastAsia="Arial"/>
          <w:b w:val="0"/>
          <w:sz w:val="22"/>
        </w:rPr>
        <w:t>and free yourself,</w:t>
      </w:r>
    </w:p>
    <w:p>
      <w:r>
        <w:rPr>
          <w:rFonts w:ascii="Arial" w:hAnsi="Arial" w:eastAsia="Arial"/>
          <w:b w:val="0"/>
          <w:sz w:val="22"/>
        </w:rPr>
        <w:t>of those overwhelming thoughts,</w:t>
      </w:r>
    </w:p>
    <w:p>
      <w:r>
        <w:rPr>
          <w:rFonts w:ascii="Arial" w:hAnsi="Arial" w:eastAsia="Arial"/>
          <w:b w:val="0"/>
          <w:sz w:val="22"/>
        </w:rPr>
        <w:t>that invade your brain mostly without a pause,</w:t>
      </w:r>
    </w:p>
    <w:p>
      <w:r>
        <w:rPr>
          <w:rFonts w:ascii="Arial" w:hAnsi="Arial" w:eastAsia="Arial"/>
          <w:b w:val="0"/>
          <w:sz w:val="22"/>
        </w:rPr>
        <w:t>and that disturb your heart and your mind,</w:t>
      </w:r>
    </w:p>
    <w:p>
      <w:r>
        <w:rPr>
          <w:rFonts w:ascii="Arial" w:hAnsi="Arial" w:eastAsia="Arial"/>
          <w:b w:val="0"/>
          <w:sz w:val="22"/>
        </w:rPr>
        <w:t>at an alarming rate,</w:t>
      </w:r>
    </w:p>
    <w:p>
      <w:r>
        <w:rPr>
          <w:rFonts w:ascii="Arial" w:hAnsi="Arial" w:eastAsia="Arial"/>
          <w:b w:val="0"/>
          <w:sz w:val="22"/>
        </w:rPr>
        <w:t>and that leave you with a discombobulated brain,</w:t>
      </w:r>
    </w:p>
    <w:p>
      <w:r>
        <w:rPr>
          <w:rFonts w:ascii="Arial" w:hAnsi="Arial" w:eastAsia="Arial"/>
          <w:b w:val="0"/>
          <w:sz w:val="22"/>
        </w:rPr>
        <w:t>in a painful refrain,</w:t>
      </w:r>
    </w:p>
    <w:p>
      <w:r>
        <w:rPr>
          <w:rFonts w:ascii="Arial" w:hAnsi="Arial" w:eastAsia="Arial"/>
          <w:b w:val="0"/>
          <w:sz w:val="22"/>
        </w:rPr>
        <w:t>that without peace and quiet,</w:t>
      </w:r>
    </w:p>
    <w:p>
      <w:r>
        <w:rPr>
          <w:rFonts w:ascii="Arial" w:hAnsi="Arial" w:eastAsia="Arial"/>
          <w:b w:val="0"/>
          <w:sz w:val="22"/>
        </w:rPr>
        <w:t>leaves you worn at the edges and fraught,</w:t>
      </w:r>
    </w:p>
    <w:p>
      <w:r>
        <w:rPr>
          <w:rFonts w:ascii="Arial" w:hAnsi="Arial" w:eastAsia="Arial"/>
          <w:b w:val="0"/>
          <w:sz w:val="22"/>
        </w:rPr>
        <w:t>yes, be still,</w:t>
      </w:r>
    </w:p>
    <w:p>
      <w:r>
        <w:rPr>
          <w:rFonts w:ascii="Arial" w:hAnsi="Arial" w:eastAsia="Arial"/>
          <w:b w:val="0"/>
          <w:sz w:val="22"/>
        </w:rPr>
        <w:t>and sit,</w:t>
      </w:r>
    </w:p>
    <w:p>
      <w:r>
        <w:rPr>
          <w:rFonts w:ascii="Arial" w:hAnsi="Arial" w:eastAsia="Arial"/>
          <w:b w:val="0"/>
          <w:sz w:val="22"/>
        </w:rPr>
        <w:t>and listen.</w:t>
      </w:r>
    </w:p>
    <w:p>
      <w:r>
        <w:rPr>
          <w:rFonts w:ascii="Arial" w:hAnsi="Arial" w:eastAsia="Arial"/>
          <w:b w:val="0"/>
          <w:sz w:val="22"/>
        </w:rPr>
        <w:t>Yes, just be quiet for a bit,</w:t>
      </w:r>
    </w:p>
    <w:p>
      <w:r>
        <w:rPr>
          <w:rFonts w:ascii="Arial" w:hAnsi="Arial" w:eastAsia="Arial"/>
          <w:b w:val="0"/>
          <w:sz w:val="22"/>
        </w:rPr>
        <w:t>and let the silence sink in,</w:t>
      </w:r>
    </w:p>
    <w:p>
      <w:r>
        <w:rPr>
          <w:rFonts w:ascii="Arial" w:hAnsi="Arial" w:eastAsia="Arial"/>
          <w:b w:val="0"/>
          <w:sz w:val="22"/>
        </w:rPr>
        <w:t>and wear a smile upon your face,</w:t>
      </w:r>
    </w:p>
    <w:p>
      <w:r>
        <w:rPr>
          <w:rFonts w:ascii="Arial" w:hAnsi="Arial" w:eastAsia="Arial"/>
          <w:b w:val="0"/>
          <w:sz w:val="22"/>
        </w:rPr>
        <w:t>far away from the world,</w:t>
      </w:r>
    </w:p>
    <w:p>
      <w:r>
        <w:rPr>
          <w:rFonts w:ascii="Arial" w:hAnsi="Arial" w:eastAsia="Arial"/>
          <w:b w:val="0"/>
          <w:sz w:val="22"/>
        </w:rPr>
        <w:t>that pressures you every day,</w:t>
      </w:r>
    </w:p>
    <w:p>
      <w:r>
        <w:rPr>
          <w:rFonts w:ascii="Arial" w:hAnsi="Arial" w:eastAsia="Arial"/>
          <w:b w:val="0"/>
          <w:sz w:val="22"/>
        </w:rPr>
        <w:t>and that leaves you in the mire of life’s miseries,</w:t>
      </w:r>
    </w:p>
    <w:p>
      <w:r>
        <w:rPr>
          <w:rFonts w:ascii="Arial" w:hAnsi="Arial" w:eastAsia="Arial"/>
          <w:b w:val="0"/>
          <w:sz w:val="22"/>
        </w:rPr>
        <w:t>and that leaves you traumatised,</w:t>
      </w:r>
    </w:p>
    <w:p>
      <w:r>
        <w:rPr>
          <w:rFonts w:ascii="Arial" w:hAnsi="Arial" w:eastAsia="Arial"/>
          <w:b w:val="0"/>
          <w:sz w:val="22"/>
        </w:rPr>
        <w:t>and far too often with tears in your eyes,</w:t>
      </w:r>
    </w:p>
    <w:p>
      <w:r>
        <w:rPr>
          <w:rFonts w:ascii="Arial" w:hAnsi="Arial" w:eastAsia="Arial"/>
          <w:b w:val="0"/>
          <w:sz w:val="22"/>
        </w:rPr>
        <w:t>and that leaves you filled with regret,</w:t>
      </w:r>
    </w:p>
    <w:p>
      <w:r>
        <w:rPr>
          <w:rFonts w:ascii="Arial" w:hAnsi="Arial" w:eastAsia="Arial"/>
          <w:b w:val="0"/>
          <w:sz w:val="22"/>
        </w:rPr>
        <w:t>and that leaves you feeling,</w:t>
      </w:r>
    </w:p>
    <w:p>
      <w:r>
        <w:rPr>
          <w:rFonts w:ascii="Arial" w:hAnsi="Arial" w:eastAsia="Arial"/>
          <w:b w:val="0"/>
          <w:sz w:val="22"/>
        </w:rPr>
        <w:t>that life is worthless mostly,</w:t>
      </w:r>
    </w:p>
    <w:p>
      <w:r>
        <w:rPr>
          <w:rFonts w:ascii="Arial" w:hAnsi="Arial" w:eastAsia="Arial"/>
          <w:b w:val="0"/>
          <w:sz w:val="22"/>
        </w:rPr>
        <w:t>and of your time feeling,</w:t>
      </w:r>
    </w:p>
    <w:p>
      <w:r>
        <w:rPr>
          <w:rFonts w:ascii="Arial" w:hAnsi="Arial" w:eastAsia="Arial"/>
          <w:b w:val="0"/>
          <w:sz w:val="22"/>
        </w:rPr>
        <w:t>it is such a waste,</w:t>
      </w:r>
    </w:p>
    <w:p>
      <w:r>
        <w:rPr>
          <w:rFonts w:ascii="Arial" w:hAnsi="Arial" w:eastAsia="Arial"/>
          <w:b w:val="0"/>
          <w:sz w:val="22"/>
        </w:rPr>
        <w:t>a waste of time,</w:t>
      </w:r>
    </w:p>
    <w:p>
      <w:r>
        <w:rPr>
          <w:rFonts w:ascii="Arial" w:hAnsi="Arial" w:eastAsia="Arial"/>
          <w:b w:val="0"/>
          <w:sz w:val="22"/>
        </w:rPr>
        <w:t>that far too often you cannot forget.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