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Be still</w:t>
      </w:r>
    </w:p>
    <w:p/>
    <w:p>
      <w:r>
        <w:rPr>
          <w:rFonts w:ascii="Arial" w:hAnsi="Arial" w:eastAsia="Arial"/>
          <w:b w:val="0"/>
          <w:sz w:val="22"/>
        </w:rPr>
        <w:t>Be still,</w:t>
      </w:r>
    </w:p>
    <w:p>
      <w:r>
        <w:rPr>
          <w:rFonts w:ascii="Arial" w:hAnsi="Arial" w:eastAsia="Arial"/>
          <w:b w:val="0"/>
          <w:sz w:val="22"/>
        </w:rPr>
        <w:t>be calm,</w:t>
      </w:r>
    </w:p>
    <w:p>
      <w:r>
        <w:rPr>
          <w:rFonts w:ascii="Arial" w:hAnsi="Arial" w:eastAsia="Arial"/>
          <w:b w:val="0"/>
          <w:sz w:val="22"/>
        </w:rPr>
        <w:t>pay no mind to the stories of the world,</w:t>
      </w:r>
    </w:p>
    <w:p>
      <w:r>
        <w:rPr>
          <w:rFonts w:ascii="Arial" w:hAnsi="Arial" w:eastAsia="Arial"/>
          <w:b w:val="0"/>
          <w:sz w:val="22"/>
        </w:rPr>
        <w:t>that so often cause you dismay,</w:t>
      </w:r>
    </w:p>
    <w:p>
      <w:r>
        <w:rPr>
          <w:rFonts w:ascii="Arial" w:hAnsi="Arial" w:eastAsia="Arial"/>
          <w:b w:val="0"/>
          <w:sz w:val="22"/>
        </w:rPr>
        <w:t>and that cause you so much alarm,</w:t>
      </w:r>
    </w:p>
    <w:p>
      <w:r>
        <w:rPr>
          <w:rFonts w:ascii="Arial" w:hAnsi="Arial" w:eastAsia="Arial"/>
          <w:b w:val="0"/>
          <w:sz w:val="22"/>
        </w:rPr>
        <w:t>yes, be still,</w:t>
      </w:r>
    </w:p>
    <w:p>
      <w:r>
        <w:rPr>
          <w:rFonts w:ascii="Arial" w:hAnsi="Arial" w:eastAsia="Arial"/>
          <w:b w:val="0"/>
          <w:sz w:val="22"/>
        </w:rPr>
        <w:t>be calm,</w:t>
      </w:r>
    </w:p>
    <w:p>
      <w:r>
        <w:rPr>
          <w:rFonts w:ascii="Arial" w:hAnsi="Arial" w:eastAsia="Arial"/>
          <w:b w:val="0"/>
          <w:sz w:val="22"/>
        </w:rPr>
        <w:t>sit where you like,</w:t>
      </w:r>
    </w:p>
    <w:p>
      <w:r>
        <w:rPr>
          <w:rFonts w:ascii="Arial" w:hAnsi="Arial" w:eastAsia="Arial"/>
          <w:b w:val="0"/>
          <w:sz w:val="22"/>
        </w:rPr>
        <w:t>take a walk,</w:t>
      </w:r>
    </w:p>
    <w:p>
      <w:r>
        <w:rPr>
          <w:rFonts w:ascii="Arial" w:hAnsi="Arial" w:eastAsia="Arial"/>
          <w:b w:val="0"/>
          <w:sz w:val="22"/>
        </w:rPr>
        <w:t>explore the world,</w:t>
      </w:r>
    </w:p>
    <w:p>
      <w:r>
        <w:rPr>
          <w:rFonts w:ascii="Arial" w:hAnsi="Arial" w:eastAsia="Arial"/>
          <w:b w:val="0"/>
          <w:sz w:val="22"/>
        </w:rPr>
        <w:t>enjoy yourself,</w:t>
      </w:r>
    </w:p>
    <w:p>
      <w:r>
        <w:rPr>
          <w:rFonts w:ascii="Arial" w:hAnsi="Arial" w:eastAsia="Arial"/>
          <w:b w:val="0"/>
          <w:sz w:val="22"/>
        </w:rPr>
        <w:t>far away from the stories of human frailty,</w:t>
      </w:r>
    </w:p>
    <w:p>
      <w:r>
        <w:rPr>
          <w:rFonts w:ascii="Arial" w:hAnsi="Arial" w:eastAsia="Arial"/>
          <w:b w:val="0"/>
          <w:sz w:val="22"/>
        </w:rPr>
        <w:t>that destroy society,</w:t>
      </w:r>
    </w:p>
    <w:p>
      <w:r>
        <w:rPr>
          <w:rFonts w:ascii="Arial" w:hAnsi="Arial" w:eastAsia="Arial"/>
          <w:b w:val="0"/>
          <w:sz w:val="22"/>
        </w:rPr>
        <w:t>and that assuage upon the world,</w:t>
      </w:r>
    </w:p>
    <w:p>
      <w:r>
        <w:rPr>
          <w:rFonts w:ascii="Arial" w:hAnsi="Arial" w:eastAsia="Arial"/>
          <w:b w:val="0"/>
          <w:sz w:val="22"/>
        </w:rPr>
        <w:t>such repetitive visions that depress you,</w:t>
      </w:r>
    </w:p>
    <w:p>
      <w:r>
        <w:rPr>
          <w:rFonts w:ascii="Arial" w:hAnsi="Arial" w:eastAsia="Arial"/>
          <w:b w:val="0"/>
          <w:sz w:val="22"/>
        </w:rPr>
        <w:t>and damage one's mind,</w:t>
      </w:r>
    </w:p>
    <w:p>
      <w:r>
        <w:rPr>
          <w:rFonts w:ascii="Arial" w:hAnsi="Arial" w:eastAsia="Arial"/>
          <w:b w:val="0"/>
          <w:sz w:val="22"/>
        </w:rPr>
        <w:t>and also, that cause the heart to palpitate,</w:t>
      </w:r>
    </w:p>
    <w:p>
      <w:r>
        <w:rPr>
          <w:rFonts w:ascii="Arial" w:hAnsi="Arial" w:eastAsia="Arial"/>
          <w:b w:val="0"/>
          <w:sz w:val="22"/>
        </w:rPr>
        <w:t>in frustration at problems unsolved,</w:t>
      </w:r>
    </w:p>
    <w:p>
      <w:r>
        <w:rPr>
          <w:rFonts w:ascii="Arial" w:hAnsi="Arial" w:eastAsia="Arial"/>
          <w:b w:val="0"/>
          <w:sz w:val="22"/>
        </w:rPr>
        <w:t>so, take yourself away,</w:t>
      </w:r>
    </w:p>
    <w:p>
      <w:r>
        <w:rPr>
          <w:rFonts w:ascii="Arial" w:hAnsi="Arial" w:eastAsia="Arial"/>
          <w:b w:val="0"/>
          <w:sz w:val="22"/>
        </w:rPr>
        <w:t>take yourself away as fast as you can,</w:t>
      </w:r>
    </w:p>
    <w:p>
      <w:r>
        <w:rPr>
          <w:rFonts w:ascii="Arial" w:hAnsi="Arial" w:eastAsia="Arial"/>
          <w:b w:val="0"/>
          <w:sz w:val="22"/>
        </w:rPr>
        <w:t>because what good can those stories do to see them repeatedly,</w:t>
      </w:r>
    </w:p>
    <w:p>
      <w:r>
        <w:rPr>
          <w:rFonts w:ascii="Arial" w:hAnsi="Arial" w:eastAsia="Arial"/>
          <w:b w:val="0"/>
          <w:sz w:val="22"/>
        </w:rPr>
        <w:t>oh, the ravages of inhumanity,</w:t>
      </w:r>
    </w:p>
    <w:p>
      <w:r>
        <w:rPr>
          <w:rFonts w:ascii="Arial" w:hAnsi="Arial" w:eastAsia="Arial"/>
          <w:b w:val="0"/>
          <w:sz w:val="22"/>
        </w:rPr>
        <w:t>oh, the stories,</w:t>
      </w:r>
    </w:p>
    <w:p>
      <w:r>
        <w:rPr>
          <w:rFonts w:ascii="Arial" w:hAnsi="Arial" w:eastAsia="Arial"/>
          <w:b w:val="0"/>
          <w:sz w:val="22"/>
        </w:rPr>
        <w:t>stories caused by such devilish plans,</w:t>
      </w:r>
    </w:p>
    <w:p>
      <w:r>
        <w:rPr>
          <w:rFonts w:ascii="Arial" w:hAnsi="Arial" w:eastAsia="Arial"/>
          <w:b w:val="0"/>
          <w:sz w:val="22"/>
        </w:rPr>
        <w:t>so be still,</w:t>
      </w:r>
    </w:p>
    <w:p>
      <w:r>
        <w:rPr>
          <w:rFonts w:ascii="Arial" w:hAnsi="Arial" w:eastAsia="Arial"/>
          <w:b w:val="0"/>
          <w:sz w:val="22"/>
        </w:rPr>
        <w:t>be calm,</w:t>
      </w:r>
    </w:p>
    <w:p>
      <w:r>
        <w:rPr>
          <w:rFonts w:ascii="Arial" w:hAnsi="Arial" w:eastAsia="Arial"/>
          <w:b w:val="0"/>
          <w:sz w:val="22"/>
        </w:rPr>
        <w:t>far away from the news,</w:t>
      </w:r>
    </w:p>
    <w:p>
      <w:r>
        <w:rPr>
          <w:rFonts w:ascii="Arial" w:hAnsi="Arial" w:eastAsia="Arial"/>
          <w:b w:val="0"/>
          <w:sz w:val="22"/>
        </w:rPr>
        <w:t>far away as you can,</w:t>
      </w:r>
    </w:p>
    <w:p>
      <w:r>
        <w:rPr>
          <w:rFonts w:ascii="Arial" w:hAnsi="Arial" w:eastAsia="Arial"/>
          <w:b w:val="0"/>
          <w:sz w:val="22"/>
        </w:rPr>
        <w:t>because what good will it do,</w:t>
      </w:r>
    </w:p>
    <w:p>
      <w:r>
        <w:rPr>
          <w:rFonts w:ascii="Arial" w:hAnsi="Arial" w:eastAsia="Arial"/>
          <w:b w:val="0"/>
          <w:sz w:val="22"/>
        </w:rPr>
        <w:t>except cause you distress,</w:t>
      </w:r>
    </w:p>
    <w:p>
      <w:r>
        <w:rPr>
          <w:rFonts w:ascii="Arial" w:hAnsi="Arial" w:eastAsia="Arial"/>
          <w:b w:val="0"/>
          <w:sz w:val="22"/>
        </w:rPr>
        <w:t>so, try in your own way,</w:t>
      </w:r>
    </w:p>
    <w:p>
      <w:r>
        <w:rPr>
          <w:rFonts w:ascii="Arial" w:hAnsi="Arial" w:eastAsia="Arial"/>
          <w:b w:val="0"/>
          <w:sz w:val="22"/>
        </w:rPr>
        <w:t>and by using your own mind,</w:t>
      </w:r>
    </w:p>
    <w:p>
      <w:r>
        <w:rPr>
          <w:rFonts w:ascii="Arial" w:hAnsi="Arial" w:eastAsia="Arial"/>
          <w:b w:val="0"/>
          <w:sz w:val="22"/>
        </w:rPr>
        <w:t>and with the power of your own mind,</w:t>
      </w:r>
    </w:p>
    <w:p>
      <w:r>
        <w:rPr>
          <w:rFonts w:ascii="Arial" w:hAnsi="Arial" w:eastAsia="Arial"/>
          <w:b w:val="0"/>
          <w:sz w:val="22"/>
        </w:rPr>
        <w:t>fix the world if you can,</w:t>
      </w:r>
    </w:p>
    <w:p>
      <w:r>
        <w:rPr>
          <w:rFonts w:ascii="Arial" w:hAnsi="Arial" w:eastAsia="Arial"/>
          <w:b w:val="0"/>
          <w:sz w:val="22"/>
        </w:rPr>
        <w:t>because it will be better news than the usual news,</w:t>
      </w:r>
    </w:p>
    <w:p>
      <w:r>
        <w:rPr>
          <w:rFonts w:ascii="Arial" w:hAnsi="Arial" w:eastAsia="Arial"/>
          <w:b w:val="0"/>
          <w:sz w:val="22"/>
        </w:rPr>
        <w:t>and with positivity and education and the willingness to do,</w:t>
      </w:r>
    </w:p>
    <w:p>
      <w:r>
        <w:rPr>
          <w:rFonts w:ascii="Arial" w:hAnsi="Arial" w:eastAsia="Arial"/>
          <w:b w:val="0"/>
          <w:sz w:val="22"/>
        </w:rPr>
        <w:t>it can lead to less death and destruction,</w:t>
      </w:r>
    </w:p>
    <w:p>
      <w:r>
        <w:rPr>
          <w:rFonts w:ascii="Arial" w:hAnsi="Arial" w:eastAsia="Arial"/>
          <w:b w:val="0"/>
          <w:sz w:val="22"/>
        </w:rPr>
        <w:t>and what could be more welcome,</w:t>
      </w:r>
    </w:p>
    <w:p>
      <w:r>
        <w:rPr>
          <w:rFonts w:ascii="Arial" w:hAnsi="Arial" w:eastAsia="Arial"/>
          <w:b w:val="0"/>
          <w:sz w:val="22"/>
        </w:rPr>
        <w:t>than fixes and solutions to the world's problems that you and others can take part in for the benefit of humankind,</w:t>
      </w:r>
    </w:p>
    <w:p>
      <w:r>
        <w:rPr>
          <w:rFonts w:ascii="Arial" w:hAnsi="Arial" w:eastAsia="Arial"/>
          <w:b w:val="0"/>
          <w:sz w:val="22"/>
        </w:rPr>
        <w:t>because what is life without understanding,</w:t>
      </w:r>
    </w:p>
    <w:p>
      <w:r>
        <w:rPr>
          <w:rFonts w:ascii="Arial" w:hAnsi="Arial" w:eastAsia="Arial"/>
          <w:b w:val="0"/>
          <w:sz w:val="22"/>
        </w:rPr>
        <w:t>and what is life without listening,</w:t>
      </w:r>
    </w:p>
    <w:p>
      <w:r>
        <w:rPr>
          <w:rFonts w:ascii="Arial" w:hAnsi="Arial" w:eastAsia="Arial"/>
          <w:b w:val="0"/>
          <w:sz w:val="22"/>
        </w:rPr>
        <w:t>because with both how grand can be the betterment of us all,</w:t>
      </w:r>
    </w:p>
    <w:p>
      <w:r>
        <w:rPr>
          <w:rFonts w:ascii="Arial" w:hAnsi="Arial" w:eastAsia="Arial"/>
          <w:b w:val="0"/>
          <w:sz w:val="22"/>
        </w:rPr>
        <w:t>for we if we all work together,</w:t>
      </w:r>
    </w:p>
    <w:p>
      <w:r>
        <w:rPr>
          <w:rFonts w:ascii="Arial" w:hAnsi="Arial" w:eastAsia="Arial"/>
          <w:b w:val="0"/>
          <w:sz w:val="22"/>
        </w:rPr>
        <w:t>we can advance humanity and lives will be saved,</w:t>
      </w:r>
    </w:p>
    <w:p>
      <w:r>
        <w:rPr>
          <w:rFonts w:ascii="Arial" w:hAnsi="Arial" w:eastAsia="Arial"/>
          <w:b w:val="0"/>
          <w:sz w:val="22"/>
        </w:rPr>
        <w:t>and happiness will be upon the Earth,</w:t>
      </w:r>
    </w:p>
    <w:p>
      <w:r>
        <w:rPr>
          <w:rFonts w:ascii="Arial" w:hAnsi="Arial" w:eastAsia="Arial"/>
          <w:b w:val="0"/>
          <w:sz w:val="22"/>
        </w:rPr>
        <w:t>and now what could be better than harmony,</w:t>
      </w:r>
    </w:p>
    <w:p>
      <w:r>
        <w:rPr>
          <w:rFonts w:ascii="Arial" w:hAnsi="Arial" w:eastAsia="Arial"/>
          <w:b w:val="0"/>
          <w:sz w:val="22"/>
        </w:rPr>
        <w:t>for life is there to be lived,</w:t>
      </w:r>
    </w:p>
    <w:p>
      <w:r>
        <w:rPr>
          <w:rFonts w:ascii="Arial" w:hAnsi="Arial" w:eastAsia="Arial"/>
          <w:b w:val="0"/>
          <w:sz w:val="22"/>
        </w:rPr>
        <w:t>and we all can be happy upon the Earth if we try harder,</w:t>
      </w:r>
    </w:p>
    <w:p>
      <w:r>
        <w:rPr>
          <w:rFonts w:ascii="Arial" w:hAnsi="Arial" w:eastAsia="Arial"/>
          <w:b w:val="0"/>
          <w:sz w:val="22"/>
        </w:rPr>
        <w:t>for no problem is unconquerable if we all work together,</w:t>
      </w:r>
    </w:p>
    <w:p>
      <w:r>
        <w:rPr>
          <w:rFonts w:ascii="Arial" w:hAnsi="Arial" w:eastAsia="Arial"/>
          <w:b w:val="0"/>
          <w:sz w:val="22"/>
        </w:rPr>
        <w:t>and how great is community,</w:t>
      </w:r>
    </w:p>
    <w:p>
      <w:r>
        <w:rPr>
          <w:rFonts w:ascii="Arial" w:hAnsi="Arial" w:eastAsia="Arial"/>
          <w:b w:val="0"/>
          <w:sz w:val="22"/>
        </w:rPr>
        <w:t>and the spirit of us all,</w:t>
      </w:r>
    </w:p>
    <w:p>
      <w:r>
        <w:rPr>
          <w:rFonts w:ascii="Arial" w:hAnsi="Arial" w:eastAsia="Arial"/>
          <w:b w:val="0"/>
          <w:sz w:val="22"/>
        </w:rPr>
        <w:t>under the stars and the heavens,</w:t>
      </w:r>
    </w:p>
    <w:p>
      <w:r>
        <w:rPr>
          <w:rFonts w:ascii="Arial" w:hAnsi="Arial" w:eastAsia="Arial"/>
          <w:b w:val="0"/>
          <w:sz w:val="22"/>
        </w:rPr>
        <w:t>where from which life began in the universe,</w:t>
      </w:r>
    </w:p>
    <w:p>
      <w:r>
        <w:rPr>
          <w:rFonts w:ascii="Arial" w:hAnsi="Arial" w:eastAsia="Arial"/>
          <w:b w:val="0"/>
          <w:sz w:val="22"/>
        </w:rPr>
        <w:t>in the universe that created everything,</w:t>
      </w:r>
    </w:p>
    <w:p>
      <w:r>
        <w:rPr>
          <w:rFonts w:ascii="Arial" w:hAnsi="Arial" w:eastAsia="Arial"/>
          <w:b w:val="0"/>
          <w:sz w:val="22"/>
        </w:rPr>
        <w:t>and that created us all,</w:t>
      </w:r>
    </w:p>
    <w:p>
      <w:r>
        <w:rPr>
          <w:rFonts w:ascii="Arial" w:hAnsi="Arial" w:eastAsia="Arial"/>
          <w:b w:val="0"/>
          <w:sz w:val="22"/>
        </w:rPr>
        <w:t>oh, how glorious it is and how beautiful.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