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 not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not of wicked heart I beg.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not cruel,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kind and do not fill your soul with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is a soul filled with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not much of a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thing that will not nourish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will not keep you whole.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thing that will suffocate you if you only keep its company,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thing of far too much heaviness that will burden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crush you and crush those who you meet,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cruelty it consumes you so rapidly,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choose to live life in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much sooner death will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be not of a wicked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will do you no good to wield such arts,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better you will be living in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goodness in your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words of decency and compassion,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much better life will be if you treat people fairly,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happier you will be if you treat people well,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do you really wish to be the devil,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you really wish to be the devil and cast such evil spells,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evil spells into people’s minds and hearts,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something of which you seem to accomplish,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too often and far too well.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