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 glorious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Be glorious in your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 at peace in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time where you are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it will drain you and it will pain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will bend you to its will.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be glorious in your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solitude be at one with the calmness that you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solitude in your calmness take your fill,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is tedious, torturous, frustrating, and irritating,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 it will grind you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no time these days to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time to reflect and genuflect,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your time as often as you would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time to have your time at your will.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