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Battlefield of the mind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am a warrior,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a soldier of thought,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soldier of thought in the battlefield of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many times, I wonder,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wonder where my thoughts have come from,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wonder where they have been,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wonder have they existed in the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floating there previously,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wonder for untold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have they floated there as if in a dream,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if in a dream.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am a warrior,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a soldier of thought in the battlefield of the mind.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think and I create ideas and schemes.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pluck ideas out of the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conjure them up in my dreams,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live in a world of ideas,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ideas they live in me.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am a warrior,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a soldier of thought in the battlefield of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live to think,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live to dream,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such visions and ideas,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ideas they grow from out of the smallest of things,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happiest conjuring up thoughts and ideas,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love to turn them into reality.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am a warrior,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a soldier of thought in the battlefield of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live to think,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live to dream,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happy always thinking,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dreaming no matter,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my thoughts lead,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happy lost in thought,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happy being lost and found in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being lost and found in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