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Basketball</w:t>
      </w:r>
    </w:p>
    <w:p/>
    <w:p>
      <w:r>
        <w:rPr>
          <w:rFonts w:ascii="Arial" w:hAnsi="Arial" w:eastAsia="Arial"/>
          <w:b w:val="0"/>
          <w:sz w:val="22"/>
        </w:rPr>
        <w:t>A bouncing ball,</w:t>
      </w:r>
    </w:p>
    <w:p>
      <w:r>
        <w:rPr>
          <w:rFonts w:ascii="Arial" w:hAnsi="Arial" w:eastAsia="Arial"/>
          <w:b w:val="0"/>
          <w:sz w:val="22"/>
        </w:rPr>
        <w:t>the thrill of the court,</w:t>
      </w:r>
    </w:p>
    <w:p>
      <w:r>
        <w:rPr>
          <w:rFonts w:ascii="Arial" w:hAnsi="Arial" w:eastAsia="Arial"/>
          <w:b w:val="0"/>
          <w:sz w:val="22"/>
        </w:rPr>
        <w:t>the skill,</w:t>
      </w:r>
    </w:p>
    <w:p>
      <w:r>
        <w:rPr>
          <w:rFonts w:ascii="Arial" w:hAnsi="Arial" w:eastAsia="Arial"/>
          <w:b w:val="0"/>
          <w:sz w:val="22"/>
        </w:rPr>
        <w:t>the speed,</w:t>
      </w:r>
    </w:p>
    <w:p>
      <w:r>
        <w:rPr>
          <w:rFonts w:ascii="Arial" w:hAnsi="Arial" w:eastAsia="Arial"/>
          <w:b w:val="0"/>
          <w:sz w:val="22"/>
        </w:rPr>
        <w:t>the dodging,</w:t>
      </w:r>
    </w:p>
    <w:p>
      <w:r>
        <w:rPr>
          <w:rFonts w:ascii="Arial" w:hAnsi="Arial" w:eastAsia="Arial"/>
          <w:b w:val="0"/>
          <w:sz w:val="22"/>
        </w:rPr>
        <w:t>the darting about,</w:t>
      </w:r>
    </w:p>
    <w:p>
      <w:r>
        <w:rPr>
          <w:rFonts w:ascii="Arial" w:hAnsi="Arial" w:eastAsia="Arial"/>
          <w:b w:val="0"/>
          <w:sz w:val="22"/>
        </w:rPr>
        <w:t>the running,</w:t>
      </w:r>
    </w:p>
    <w:p>
      <w:r>
        <w:rPr>
          <w:rFonts w:ascii="Arial" w:hAnsi="Arial" w:eastAsia="Arial"/>
          <w:b w:val="0"/>
          <w:sz w:val="22"/>
        </w:rPr>
        <w:t>the excited shouts,</w:t>
      </w:r>
    </w:p>
    <w:p>
      <w:r>
        <w:rPr>
          <w:rFonts w:ascii="Arial" w:hAnsi="Arial" w:eastAsia="Arial"/>
          <w:b w:val="0"/>
          <w:sz w:val="22"/>
        </w:rPr>
        <w:t>yes, basketball it is quite an art,</w:t>
      </w:r>
    </w:p>
    <w:p>
      <w:r>
        <w:rPr>
          <w:rFonts w:ascii="Arial" w:hAnsi="Arial" w:eastAsia="Arial"/>
          <w:b w:val="0"/>
          <w:sz w:val="22"/>
        </w:rPr>
        <w:t>quite an art for the tall,</w:t>
      </w:r>
    </w:p>
    <w:p>
      <w:r>
        <w:rPr>
          <w:rFonts w:ascii="Arial" w:hAnsi="Arial" w:eastAsia="Arial"/>
          <w:b w:val="0"/>
          <w:sz w:val="22"/>
        </w:rPr>
        <w:t>those athletic men and women,</w:t>
      </w:r>
    </w:p>
    <w:p>
      <w:r>
        <w:rPr>
          <w:rFonts w:ascii="Arial" w:hAnsi="Arial" w:eastAsia="Arial"/>
          <w:b w:val="0"/>
          <w:sz w:val="22"/>
        </w:rPr>
        <w:t>who have no trouble to leap so high,</w:t>
      </w:r>
    </w:p>
    <w:p>
      <w:r>
        <w:rPr>
          <w:rFonts w:ascii="Arial" w:hAnsi="Arial" w:eastAsia="Arial"/>
          <w:b w:val="0"/>
          <w:sz w:val="22"/>
        </w:rPr>
        <w:t>as if pole-vaulters with invisible poles,</w:t>
      </w:r>
    </w:p>
    <w:p>
      <w:r>
        <w:rPr>
          <w:rFonts w:ascii="Arial" w:hAnsi="Arial" w:eastAsia="Arial"/>
          <w:b w:val="0"/>
          <w:sz w:val="22"/>
        </w:rPr>
        <w:t>that send them flying through the air,</w:t>
      </w:r>
    </w:p>
    <w:p>
      <w:r>
        <w:rPr>
          <w:rFonts w:ascii="Arial" w:hAnsi="Arial" w:eastAsia="Arial"/>
          <w:b w:val="0"/>
          <w:sz w:val="22"/>
        </w:rPr>
        <w:t>apparently without any trouble at all,</w:t>
      </w:r>
    </w:p>
    <w:p>
      <w:r>
        <w:rPr>
          <w:rFonts w:ascii="Arial" w:hAnsi="Arial" w:eastAsia="Arial"/>
          <w:b w:val="0"/>
          <w:sz w:val="22"/>
        </w:rPr>
        <w:t>yes, the thrill of the court,</w:t>
      </w:r>
    </w:p>
    <w:p>
      <w:r>
        <w:rPr>
          <w:rFonts w:ascii="Arial" w:hAnsi="Arial" w:eastAsia="Arial"/>
          <w:b w:val="0"/>
          <w:sz w:val="22"/>
        </w:rPr>
        <w:t>what a great place it is to be for shorter people,</w:t>
      </w:r>
    </w:p>
    <w:p>
      <w:r>
        <w:rPr>
          <w:rFonts w:ascii="Arial" w:hAnsi="Arial" w:eastAsia="Arial"/>
          <w:b w:val="0"/>
          <w:sz w:val="22"/>
        </w:rPr>
        <w:t>who can barely leap at all.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