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Bacchanalian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your bacchanalian revelry,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looked at me and saw three,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was hard to see what value your opinions had,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value at all for they were no good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shouted at me through your open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were sat upon your sofa swearing at the TV,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could you possibly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fifty cans of beer,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mountains of food on the table, and your gluttony,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when I looked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was glad I could only see one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passed your house,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sofa pundit of the century, who I regularly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I regularly see as I walk down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sat in your living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enough food for a king,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you sit there shouting out mostly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shouting out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that make no sense in your bacchanalian revelry,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does bring a smile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