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Awful</w:t>
      </w:r>
    </w:p>
    <w:p/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Awful as it seems,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what a thrill there is in your peculiarities, yes you,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you who stand in the street and shout such eccentricities,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you who bombard everyone with your surrealisms,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such strange expressions,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oh, how you make me smile,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at the same time what happiness you bring to me,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I would give you a tip,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but you are not busking, and you do it all for free,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how I laugh,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how I feel slightly guilty,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at taking pleasure in your eccentricities,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but you seem to be happy, and you brighten my day and I,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 always go away with a smile on my face,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every time I pass by you,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though you are a fool to some,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you are a lovable character to me,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how much poorer life would be without seeing you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how much poorer life would be.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