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Awake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Awake,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waiting in the low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forsaken,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nothing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trees,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leaves blowing in the breeze,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silhouettes of the shadows,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bend and vanish as they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march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march on determinedly,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march on trying to avoid the bitter icy raindrops,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icy rain drops that bombard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walk down from the mountaintop,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I walk the flash of lightning,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roar of thunder it hurries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faster and faster I run,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my heart beating in anticipation,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lightning it strikes without hesitating,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legs they walk as fast as they can,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trepidation,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power the heavens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glory the storm it is in my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storm that leaves me with palpitations,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it is a life or a death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lightning could decide to take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Earth in a moment of angry frustration,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march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march on with the heavens above so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gloomy yet briefly filled with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down the path I walk,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wariness but with great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grand power the heavens have,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nature that casts,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a beguiling spell before my eyes, before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glorious variation and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sound and light, anxiety, and mild fright,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march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sound of thunder booms above my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march on rapidly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mountain top in the fearsome night.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