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Aura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had an aura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an aura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radiated a presence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came across as strong and you were gentle too.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had an aura about you, and you always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always knew what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always picked the right words that helped soothe,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the situation that you were applying them too.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had an aura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felt safe with you, and I always carried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you said wherever I would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guidance,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was nothing that was unconquerable,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with your words through life flowed like a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was much better with the kind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gave to me and how fondly I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had an aura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an aura like an angel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beautiful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