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Audacious</w:t>
      </w:r>
    </w:p>
    <w:p/>
    <w:p>
      <w:r>
        <w:rPr>
          <w:rFonts w:ascii="Arial" w:hAnsi="Arial" w:eastAsia="Arial"/>
          <w:b w:val="0"/>
          <w:sz w:val="22"/>
        </w:rPr>
        <w:t>Audacious,</w:t>
      </w:r>
    </w:p>
    <w:p>
      <w:r>
        <w:rPr>
          <w:rFonts w:ascii="Arial" w:hAnsi="Arial" w:eastAsia="Arial"/>
          <w:b w:val="0"/>
          <w:sz w:val="22"/>
        </w:rPr>
        <w:t>as audacious as can be,</w:t>
      </w:r>
    </w:p>
    <w:p>
      <w:r>
        <w:rPr>
          <w:rFonts w:ascii="Arial" w:hAnsi="Arial" w:eastAsia="Arial"/>
          <w:b w:val="0"/>
          <w:sz w:val="22"/>
        </w:rPr>
        <w:t>oh, the audacity of time how it sneaks up on me,</w:t>
      </w:r>
    </w:p>
    <w:p>
      <w:r>
        <w:rPr>
          <w:rFonts w:ascii="Arial" w:hAnsi="Arial" w:eastAsia="Arial"/>
          <w:b w:val="0"/>
          <w:sz w:val="22"/>
        </w:rPr>
        <w:t>and how fleeting it is and not how I wish it to be,</w:t>
      </w:r>
    </w:p>
    <w:p>
      <w:r>
        <w:rPr>
          <w:rFonts w:ascii="Arial" w:hAnsi="Arial" w:eastAsia="Arial"/>
          <w:b w:val="0"/>
          <w:sz w:val="22"/>
        </w:rPr>
        <w:t>time,</w:t>
      </w:r>
    </w:p>
    <w:p>
      <w:r>
        <w:rPr>
          <w:rFonts w:ascii="Arial" w:hAnsi="Arial" w:eastAsia="Arial"/>
          <w:b w:val="0"/>
          <w:sz w:val="22"/>
        </w:rPr>
        <w:t>audacious,</w:t>
      </w:r>
    </w:p>
    <w:p>
      <w:r>
        <w:rPr>
          <w:rFonts w:ascii="Arial" w:hAnsi="Arial" w:eastAsia="Arial"/>
          <w:b w:val="0"/>
          <w:sz w:val="22"/>
        </w:rPr>
        <w:t>as audacious as can be,</w:t>
      </w:r>
    </w:p>
    <w:p>
      <w:r>
        <w:rPr>
          <w:rFonts w:ascii="Arial" w:hAnsi="Arial" w:eastAsia="Arial"/>
          <w:b w:val="0"/>
          <w:sz w:val="22"/>
        </w:rPr>
        <w:t>for it never hesitates and it disappears into the air,</w:t>
      </w:r>
    </w:p>
    <w:p>
      <w:r>
        <w:rPr>
          <w:rFonts w:ascii="Arial" w:hAnsi="Arial" w:eastAsia="Arial"/>
          <w:b w:val="0"/>
          <w:sz w:val="22"/>
        </w:rPr>
        <w:t>leaving you wondering how it has gone so rapidly,</w:t>
      </w:r>
    </w:p>
    <w:p>
      <w:r>
        <w:rPr>
          <w:rFonts w:ascii="Arial" w:hAnsi="Arial" w:eastAsia="Arial"/>
          <w:b w:val="0"/>
          <w:sz w:val="22"/>
        </w:rPr>
        <w:t>time,</w:t>
      </w:r>
    </w:p>
    <w:p>
      <w:r>
        <w:rPr>
          <w:rFonts w:ascii="Arial" w:hAnsi="Arial" w:eastAsia="Arial"/>
          <w:b w:val="0"/>
          <w:sz w:val="22"/>
        </w:rPr>
        <w:t>audacious,</w:t>
      </w:r>
    </w:p>
    <w:p>
      <w:r>
        <w:rPr>
          <w:rFonts w:ascii="Arial" w:hAnsi="Arial" w:eastAsia="Arial"/>
          <w:b w:val="0"/>
          <w:sz w:val="22"/>
        </w:rPr>
        <w:t>as audacious as can be.</w:t>
      </w:r>
    </w:p>
    <w:p>
      <w:r>
        <w:rPr>
          <w:rFonts w:ascii="Arial" w:hAnsi="Arial" w:eastAsia="Arial"/>
          <w:b w:val="0"/>
          <w:sz w:val="22"/>
        </w:rPr>
        <w:t>I wish I could hold you still,</w:t>
      </w:r>
    </w:p>
    <w:p>
      <w:r>
        <w:rPr>
          <w:rFonts w:ascii="Arial" w:hAnsi="Arial" w:eastAsia="Arial"/>
          <w:b w:val="0"/>
          <w:sz w:val="22"/>
        </w:rPr>
        <w:t>but you are faster than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