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Au revoir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Au revoir, cest la vie, we were not meant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although we tried our best, we were not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were not well suited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au revoir, cest la vie,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wave goodbye with barely a sigh,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kiss you upon the cheek amicably,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will no longer hear from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au revoir, cest la vie,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romance was not meant for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maybe in the future who knows,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wherever you go, I wish for romance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hard feelings between us I hope,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au revoir and cest la vie, it is sad but that is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together, we were not meant to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