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At the turning of the night</w:t>
      </w:r>
    </w:p>
    <w:p/>
    <w:p>
      <w:r>
        <w:rPr>
          <w:rFonts w:ascii="Arial" w:hAnsi="Arial" w:eastAsia="Arial"/>
          <w:b w:val="0"/>
          <w:sz w:val="22"/>
        </w:rPr>
        <w:t>At the turning of the night,</w:t>
      </w:r>
    </w:p>
    <w:p>
      <w:r>
        <w:rPr>
          <w:rFonts w:ascii="Arial" w:hAnsi="Arial" w:eastAsia="Arial"/>
          <w:b w:val="0"/>
          <w:sz w:val="22"/>
        </w:rPr>
        <w:t>you went south,</w:t>
      </w:r>
    </w:p>
    <w:p>
      <w:r>
        <w:rPr>
          <w:rFonts w:ascii="Arial" w:hAnsi="Arial" w:eastAsia="Arial"/>
          <w:b w:val="0"/>
          <w:sz w:val="22"/>
        </w:rPr>
        <w:t>you faced the winter without a sound,</w:t>
      </w:r>
    </w:p>
    <w:p>
      <w:r>
        <w:rPr>
          <w:rFonts w:ascii="Arial" w:hAnsi="Arial" w:eastAsia="Arial"/>
          <w:b w:val="0"/>
          <w:sz w:val="22"/>
        </w:rPr>
        <w:t>for you had things things to do,</w:t>
      </w:r>
    </w:p>
    <w:p>
      <w:r>
        <w:rPr>
          <w:rFonts w:ascii="Arial" w:hAnsi="Arial" w:eastAsia="Arial"/>
          <w:b w:val="0"/>
          <w:sz w:val="22"/>
        </w:rPr>
        <w:t>things to do in secret too, by the looks of you,</w:t>
      </w:r>
    </w:p>
    <w:p>
      <w:r>
        <w:rPr>
          <w:rFonts w:ascii="Arial" w:hAnsi="Arial" w:eastAsia="Arial"/>
          <w:b w:val="0"/>
          <w:sz w:val="22"/>
        </w:rPr>
        <w:t>and I wondered what it was all about,</w:t>
      </w:r>
    </w:p>
    <w:p>
      <w:r>
        <w:rPr>
          <w:rFonts w:ascii="Arial" w:hAnsi="Arial" w:eastAsia="Arial"/>
          <w:b w:val="0"/>
          <w:sz w:val="22"/>
        </w:rPr>
        <w:t>and I saw you leave with that chiselled chin of yours,</w:t>
      </w:r>
    </w:p>
    <w:p>
      <w:r>
        <w:rPr>
          <w:rFonts w:ascii="Arial" w:hAnsi="Arial" w:eastAsia="Arial"/>
          <w:b w:val="0"/>
          <w:sz w:val="22"/>
        </w:rPr>
        <w:t>and a spade over your shoulder,</w:t>
      </w:r>
    </w:p>
    <w:p>
      <w:r>
        <w:rPr>
          <w:rFonts w:ascii="Arial" w:hAnsi="Arial" w:eastAsia="Arial"/>
          <w:b w:val="0"/>
          <w:sz w:val="22"/>
        </w:rPr>
        <w:t>and I had a feeling about you,</w:t>
      </w:r>
    </w:p>
    <w:p>
      <w:r>
        <w:rPr>
          <w:rFonts w:ascii="Arial" w:hAnsi="Arial" w:eastAsia="Arial"/>
          <w:b w:val="0"/>
          <w:sz w:val="22"/>
        </w:rPr>
        <w:t>I thought I knew you,</w:t>
      </w:r>
    </w:p>
    <w:p>
      <w:r>
        <w:rPr>
          <w:rFonts w:ascii="Arial" w:hAnsi="Arial" w:eastAsia="Arial"/>
          <w:b w:val="0"/>
          <w:sz w:val="22"/>
        </w:rPr>
        <w:t>but I didn't really have a clue,</w:t>
      </w:r>
    </w:p>
    <w:p>
      <w:r>
        <w:rPr>
          <w:rFonts w:ascii="Arial" w:hAnsi="Arial" w:eastAsia="Arial"/>
          <w:b w:val="0"/>
          <w:sz w:val="22"/>
        </w:rPr>
        <w:t>and I thought well,</w:t>
      </w:r>
    </w:p>
    <w:p>
      <w:r>
        <w:rPr>
          <w:rFonts w:ascii="Arial" w:hAnsi="Arial" w:eastAsia="Arial"/>
          <w:b w:val="0"/>
          <w:sz w:val="22"/>
        </w:rPr>
        <w:t>I thought maybe you would be back one day,</w:t>
      </w:r>
    </w:p>
    <w:p>
      <w:r>
        <w:rPr>
          <w:rFonts w:ascii="Arial" w:hAnsi="Arial" w:eastAsia="Arial"/>
          <w:b w:val="0"/>
          <w:sz w:val="22"/>
        </w:rPr>
        <w:t>running your mouth as you usually used to do,</w:t>
      </w:r>
    </w:p>
    <w:p>
      <w:r>
        <w:rPr>
          <w:rFonts w:ascii="Arial" w:hAnsi="Arial" w:eastAsia="Arial"/>
          <w:b w:val="0"/>
          <w:sz w:val="22"/>
        </w:rPr>
        <w:t>and I thought maybe you'd come back rich,</w:t>
      </w:r>
    </w:p>
    <w:p>
      <w:r>
        <w:rPr>
          <w:rFonts w:ascii="Arial" w:hAnsi="Arial" w:eastAsia="Arial"/>
          <w:b w:val="0"/>
          <w:sz w:val="22"/>
        </w:rPr>
        <w:t>and I thought maybe,</w:t>
      </w:r>
    </w:p>
    <w:p>
      <w:r>
        <w:rPr>
          <w:rFonts w:ascii="Arial" w:hAnsi="Arial" w:eastAsia="Arial"/>
          <w:b w:val="0"/>
          <w:sz w:val="22"/>
        </w:rPr>
        <w:t>you would bring back a girl to marry you,</w:t>
      </w:r>
    </w:p>
    <w:p>
      <w:r>
        <w:rPr>
          <w:rFonts w:ascii="Arial" w:hAnsi="Arial" w:eastAsia="Arial"/>
          <w:b w:val="0"/>
          <w:sz w:val="22"/>
        </w:rPr>
        <w:t>and I thought,</w:t>
      </w:r>
    </w:p>
    <w:p>
      <w:r>
        <w:rPr>
          <w:rFonts w:ascii="Arial" w:hAnsi="Arial" w:eastAsia="Arial"/>
          <w:b w:val="0"/>
          <w:sz w:val="22"/>
        </w:rPr>
        <w:t>maybe I would get to know you better,</w:t>
      </w:r>
    </w:p>
    <w:p>
      <w:r>
        <w:rPr>
          <w:rFonts w:ascii="Arial" w:hAnsi="Arial" w:eastAsia="Arial"/>
          <w:b w:val="0"/>
          <w:sz w:val="22"/>
        </w:rPr>
        <w:t>but really, I did not know what you had gone to do,</w:t>
      </w:r>
    </w:p>
    <w:p>
      <w:r>
        <w:rPr>
          <w:rFonts w:ascii="Arial" w:hAnsi="Arial" w:eastAsia="Arial"/>
          <w:b w:val="0"/>
          <w:sz w:val="22"/>
        </w:rPr>
        <w:t>because at the turning of the night when you went south,</w:t>
      </w:r>
    </w:p>
    <w:p>
      <w:r>
        <w:rPr>
          <w:rFonts w:ascii="Arial" w:hAnsi="Arial" w:eastAsia="Arial"/>
          <w:b w:val="0"/>
          <w:sz w:val="22"/>
        </w:rPr>
        <w:t>there was a hazy sky,</w:t>
      </w:r>
    </w:p>
    <w:p>
      <w:r>
        <w:rPr>
          <w:rFonts w:ascii="Arial" w:hAnsi="Arial" w:eastAsia="Arial"/>
          <w:b w:val="0"/>
          <w:sz w:val="22"/>
        </w:rPr>
        <w:t>and in your eyes, there was a determined look,</w:t>
      </w:r>
    </w:p>
    <w:p>
      <w:r>
        <w:rPr>
          <w:rFonts w:ascii="Arial" w:hAnsi="Arial" w:eastAsia="Arial"/>
          <w:b w:val="0"/>
          <w:sz w:val="22"/>
        </w:rPr>
        <w:t>a determined look about you,</w:t>
      </w:r>
    </w:p>
    <w:p>
      <w:r>
        <w:rPr>
          <w:rFonts w:ascii="Arial" w:hAnsi="Arial" w:eastAsia="Arial"/>
          <w:b w:val="0"/>
          <w:sz w:val="22"/>
        </w:rPr>
        <w:t>and I did not know what you had gone to do,</w:t>
      </w:r>
    </w:p>
    <w:p>
      <w:r>
        <w:rPr>
          <w:rFonts w:ascii="Arial" w:hAnsi="Arial" w:eastAsia="Arial"/>
          <w:b w:val="0"/>
          <w:sz w:val="22"/>
        </w:rPr>
        <w:t>but I saw you smile before you turned away,</w:t>
      </w:r>
    </w:p>
    <w:p>
      <w:r>
        <w:rPr>
          <w:rFonts w:ascii="Arial" w:hAnsi="Arial" w:eastAsia="Arial"/>
          <w:b w:val="0"/>
          <w:sz w:val="22"/>
        </w:rPr>
        <w:t>and I saw you get in your truck,</w:t>
      </w:r>
    </w:p>
    <w:p>
      <w:r>
        <w:rPr>
          <w:rFonts w:ascii="Arial" w:hAnsi="Arial" w:eastAsia="Arial"/>
          <w:b w:val="0"/>
          <w:sz w:val="22"/>
        </w:rPr>
        <w:t>and head for the wilderness and that was all I knew,</w:t>
      </w:r>
    </w:p>
    <w:p>
      <w:r>
        <w:rPr>
          <w:rFonts w:ascii="Arial" w:hAnsi="Arial" w:eastAsia="Arial"/>
          <w:b w:val="0"/>
          <w:sz w:val="22"/>
        </w:rPr>
        <w:t>and you drove away, and I remember the day,</w:t>
      </w:r>
    </w:p>
    <w:p>
      <w:r>
        <w:rPr>
          <w:rFonts w:ascii="Arial" w:hAnsi="Arial" w:eastAsia="Arial"/>
          <w:b w:val="0"/>
          <w:sz w:val="22"/>
        </w:rPr>
        <w:t>because you had such a way about you,</w:t>
      </w:r>
    </w:p>
    <w:p>
      <w:r>
        <w:rPr>
          <w:rFonts w:ascii="Arial" w:hAnsi="Arial" w:eastAsia="Arial"/>
          <w:b w:val="0"/>
          <w:sz w:val="22"/>
        </w:rPr>
        <w:t>and you walked funny,</w:t>
      </w:r>
    </w:p>
    <w:p>
      <w:r>
        <w:rPr>
          <w:rFonts w:ascii="Arial" w:hAnsi="Arial" w:eastAsia="Arial"/>
          <w:b w:val="0"/>
          <w:sz w:val="22"/>
        </w:rPr>
        <w:t>and you apparently did not care about money,</w:t>
      </w:r>
    </w:p>
    <w:p>
      <w:r>
        <w:rPr>
          <w:rFonts w:ascii="Arial" w:hAnsi="Arial" w:eastAsia="Arial"/>
          <w:b w:val="0"/>
          <w:sz w:val="22"/>
        </w:rPr>
        <w:t>and when the postman, he discovered you in the wilderness,</w:t>
      </w:r>
    </w:p>
    <w:p>
      <w:r>
        <w:rPr>
          <w:rFonts w:ascii="Arial" w:hAnsi="Arial" w:eastAsia="Arial"/>
          <w:b w:val="0"/>
          <w:sz w:val="22"/>
        </w:rPr>
        <w:t>you had built yourself a palace,</w:t>
      </w:r>
    </w:p>
    <w:p>
      <w:r>
        <w:rPr>
          <w:rFonts w:ascii="Arial" w:hAnsi="Arial" w:eastAsia="Arial"/>
          <w:b w:val="0"/>
          <w:sz w:val="22"/>
        </w:rPr>
        <w:t>a palace out of wood,</w:t>
      </w:r>
    </w:p>
    <w:p>
      <w:r>
        <w:rPr>
          <w:rFonts w:ascii="Arial" w:hAnsi="Arial" w:eastAsia="Arial"/>
          <w:b w:val="0"/>
          <w:sz w:val="22"/>
        </w:rPr>
        <w:t>and there you lived like a king,</w:t>
      </w:r>
    </w:p>
    <w:p>
      <w:r>
        <w:rPr>
          <w:rFonts w:ascii="Arial" w:hAnsi="Arial" w:eastAsia="Arial"/>
          <w:b w:val="0"/>
          <w:sz w:val="22"/>
        </w:rPr>
        <w:t>and you dined out in nature where there was plenty of food to eat,</w:t>
      </w:r>
    </w:p>
    <w:p>
      <w:r>
        <w:rPr>
          <w:rFonts w:ascii="Arial" w:hAnsi="Arial" w:eastAsia="Arial"/>
          <w:b w:val="0"/>
          <w:sz w:val="22"/>
        </w:rPr>
        <w:t>and you sat on top of the battlements,</w:t>
      </w:r>
    </w:p>
    <w:p>
      <w:r>
        <w:rPr>
          <w:rFonts w:ascii="Arial" w:hAnsi="Arial" w:eastAsia="Arial"/>
          <w:b w:val="0"/>
          <w:sz w:val="22"/>
        </w:rPr>
        <w:t>and you surveyed the view,</w:t>
      </w:r>
    </w:p>
    <w:p>
      <w:r>
        <w:rPr>
          <w:rFonts w:ascii="Arial" w:hAnsi="Arial" w:eastAsia="Arial"/>
          <w:b w:val="0"/>
          <w:sz w:val="22"/>
        </w:rPr>
        <w:t>the view of the trees,</w:t>
      </w:r>
    </w:p>
    <w:p>
      <w:r>
        <w:rPr>
          <w:rFonts w:ascii="Arial" w:hAnsi="Arial" w:eastAsia="Arial"/>
          <w:b w:val="0"/>
          <w:sz w:val="22"/>
        </w:rPr>
        <w:t>and the view of the lakes Infront of you,</w:t>
      </w:r>
    </w:p>
    <w:p>
      <w:r>
        <w:rPr>
          <w:rFonts w:ascii="Arial" w:hAnsi="Arial" w:eastAsia="Arial"/>
          <w:b w:val="0"/>
          <w:sz w:val="22"/>
        </w:rPr>
        <w:t>and you were alone for a while,</w:t>
      </w:r>
    </w:p>
    <w:p>
      <w:r>
        <w:rPr>
          <w:rFonts w:ascii="Arial" w:hAnsi="Arial" w:eastAsia="Arial"/>
          <w:b w:val="0"/>
          <w:sz w:val="22"/>
        </w:rPr>
        <w:t>and so many people had forgotten about you,</w:t>
      </w:r>
    </w:p>
    <w:p>
      <w:r>
        <w:rPr>
          <w:rFonts w:ascii="Arial" w:hAnsi="Arial" w:eastAsia="Arial"/>
          <w:b w:val="0"/>
          <w:sz w:val="22"/>
        </w:rPr>
        <w:t>but not me, because you had a determined look about you,</w:t>
      </w:r>
    </w:p>
    <w:p>
      <w:r>
        <w:rPr>
          <w:rFonts w:ascii="Arial" w:hAnsi="Arial" w:eastAsia="Arial"/>
          <w:b w:val="0"/>
          <w:sz w:val="22"/>
        </w:rPr>
        <w:t>and I wondered how you were, and I sent you a letter,</w:t>
      </w:r>
    </w:p>
    <w:p>
      <w:r>
        <w:rPr>
          <w:rFonts w:ascii="Arial" w:hAnsi="Arial" w:eastAsia="Arial"/>
          <w:b w:val="0"/>
          <w:sz w:val="22"/>
        </w:rPr>
        <w:t>and I wrote to you, and I asked how life is,</w:t>
      </w:r>
    </w:p>
    <w:p>
      <w:r>
        <w:rPr>
          <w:rFonts w:ascii="Arial" w:hAnsi="Arial" w:eastAsia="Arial"/>
          <w:b w:val="0"/>
          <w:sz w:val="22"/>
        </w:rPr>
        <w:t>how is life now that you have flown,</w:t>
      </w:r>
    </w:p>
    <w:p>
      <w:r>
        <w:rPr>
          <w:rFonts w:ascii="Arial" w:hAnsi="Arial" w:eastAsia="Arial"/>
          <w:b w:val="0"/>
          <w:sz w:val="22"/>
        </w:rPr>
        <w:t>and where did you go,</w:t>
      </w:r>
    </w:p>
    <w:p>
      <w:r>
        <w:rPr>
          <w:rFonts w:ascii="Arial" w:hAnsi="Arial" w:eastAsia="Arial"/>
          <w:b w:val="0"/>
          <w:sz w:val="22"/>
        </w:rPr>
        <w:t>and do you care about what you own,</w:t>
      </w:r>
    </w:p>
    <w:p>
      <w:r>
        <w:rPr>
          <w:rFonts w:ascii="Arial" w:hAnsi="Arial" w:eastAsia="Arial"/>
          <w:b w:val="0"/>
          <w:sz w:val="22"/>
        </w:rPr>
        <w:t>and I wrote a little more, but not much,</w:t>
      </w:r>
    </w:p>
    <w:p>
      <w:r>
        <w:rPr>
          <w:rFonts w:ascii="Arial" w:hAnsi="Arial" w:eastAsia="Arial"/>
          <w:b w:val="0"/>
          <w:sz w:val="22"/>
        </w:rPr>
        <w:t>because I always said I would keep in touch,</w:t>
      </w:r>
    </w:p>
    <w:p>
      <w:r>
        <w:rPr>
          <w:rFonts w:ascii="Arial" w:hAnsi="Arial" w:eastAsia="Arial"/>
          <w:b w:val="0"/>
          <w:sz w:val="22"/>
        </w:rPr>
        <w:t>and you wrote me back too,</w:t>
      </w:r>
    </w:p>
    <w:p>
      <w:r>
        <w:rPr>
          <w:rFonts w:ascii="Arial" w:hAnsi="Arial" w:eastAsia="Arial"/>
          <w:b w:val="0"/>
          <w:sz w:val="22"/>
        </w:rPr>
        <w:t>and said I am fine, so, do not pay me any mind,</w:t>
      </w:r>
    </w:p>
    <w:p>
      <w:r>
        <w:rPr>
          <w:rFonts w:ascii="Arial" w:hAnsi="Arial" w:eastAsia="Arial"/>
          <w:b w:val="0"/>
          <w:sz w:val="22"/>
        </w:rPr>
        <w:t>because I am just doing what I usually do,</w:t>
      </w:r>
    </w:p>
    <w:p>
      <w:r>
        <w:rPr>
          <w:rFonts w:ascii="Arial" w:hAnsi="Arial" w:eastAsia="Arial"/>
          <w:b w:val="0"/>
          <w:sz w:val="22"/>
        </w:rPr>
        <w:t>and you sent me a picture of you in your castle,</w:t>
      </w:r>
    </w:p>
    <w:p>
      <w:r>
        <w:rPr>
          <w:rFonts w:ascii="Arial" w:hAnsi="Arial" w:eastAsia="Arial"/>
          <w:b w:val="0"/>
          <w:sz w:val="22"/>
        </w:rPr>
        <w:t>and I admired the view,</w:t>
      </w:r>
    </w:p>
    <w:p>
      <w:r>
        <w:rPr>
          <w:rFonts w:ascii="Arial" w:hAnsi="Arial" w:eastAsia="Arial"/>
          <w:b w:val="0"/>
          <w:sz w:val="22"/>
        </w:rPr>
        <w:t>and I was a little shocked, and a little taken aback too,</w:t>
      </w:r>
    </w:p>
    <w:p>
      <w:r>
        <w:rPr>
          <w:rFonts w:ascii="Arial" w:hAnsi="Arial" w:eastAsia="Arial"/>
          <w:b w:val="0"/>
          <w:sz w:val="22"/>
        </w:rPr>
        <w:t>and it looked beautiful out there,</w:t>
      </w:r>
    </w:p>
    <w:p>
      <w:r>
        <w:rPr>
          <w:rFonts w:ascii="Arial" w:hAnsi="Arial" w:eastAsia="Arial"/>
          <w:b w:val="0"/>
          <w:sz w:val="22"/>
        </w:rPr>
        <w:t>and you were doing what you usually do,</w:t>
      </w:r>
    </w:p>
    <w:p>
      <w:r>
        <w:rPr>
          <w:rFonts w:ascii="Arial" w:hAnsi="Arial" w:eastAsia="Arial"/>
          <w:b w:val="0"/>
          <w:sz w:val="22"/>
        </w:rPr>
        <w:t>minding your own business in the wilderness,</w:t>
      </w:r>
    </w:p>
    <w:p>
      <w:r>
        <w:rPr>
          <w:rFonts w:ascii="Arial" w:hAnsi="Arial" w:eastAsia="Arial"/>
          <w:b w:val="0"/>
          <w:sz w:val="22"/>
        </w:rPr>
        <w:t>taking your time to find your own mind,</w:t>
      </w:r>
    </w:p>
    <w:p>
      <w:r>
        <w:rPr>
          <w:rFonts w:ascii="Arial" w:hAnsi="Arial" w:eastAsia="Arial"/>
          <w:b w:val="0"/>
          <w:sz w:val="22"/>
        </w:rPr>
        <w:t>away from the clique of the town and the local city streets,</w:t>
      </w:r>
    </w:p>
    <w:p>
      <w:r>
        <w:rPr>
          <w:rFonts w:ascii="Arial" w:hAnsi="Arial" w:eastAsia="Arial"/>
          <w:b w:val="0"/>
          <w:sz w:val="22"/>
        </w:rPr>
        <w:t>because they were no good for anybody,</w:t>
      </w:r>
    </w:p>
    <w:p>
      <w:r>
        <w:rPr>
          <w:rFonts w:ascii="Arial" w:hAnsi="Arial" w:eastAsia="Arial"/>
          <w:b w:val="0"/>
          <w:sz w:val="22"/>
        </w:rPr>
        <w:t>except the winter snows and the shops with food to eat,</w:t>
      </w:r>
    </w:p>
    <w:p>
      <w:r>
        <w:rPr>
          <w:rFonts w:ascii="Arial" w:hAnsi="Arial" w:eastAsia="Arial"/>
          <w:b w:val="0"/>
          <w:sz w:val="22"/>
        </w:rPr>
        <w:t>and they were no good except for the bars,</w:t>
      </w:r>
    </w:p>
    <w:p>
      <w:r>
        <w:rPr>
          <w:rFonts w:ascii="Arial" w:hAnsi="Arial" w:eastAsia="Arial"/>
          <w:b w:val="0"/>
          <w:sz w:val="22"/>
        </w:rPr>
        <w:t>where the women fluttered their eyelids,</w:t>
      </w:r>
    </w:p>
    <w:p>
      <w:r>
        <w:rPr>
          <w:rFonts w:ascii="Arial" w:hAnsi="Arial" w:eastAsia="Arial"/>
          <w:b w:val="0"/>
          <w:sz w:val="22"/>
        </w:rPr>
        <w:t>and tried to steal your heart,</w:t>
      </w:r>
    </w:p>
    <w:p>
      <w:r>
        <w:rPr>
          <w:rFonts w:ascii="Arial" w:hAnsi="Arial" w:eastAsia="Arial"/>
          <w:b w:val="0"/>
          <w:sz w:val="22"/>
        </w:rPr>
        <w:t>in a place with the strongest liquor,</w:t>
      </w:r>
    </w:p>
    <w:p>
      <w:r>
        <w:rPr>
          <w:rFonts w:ascii="Arial" w:hAnsi="Arial" w:eastAsia="Arial"/>
          <w:b w:val="0"/>
          <w:sz w:val="22"/>
        </w:rPr>
        <w:t>a place with gambling and hustling,</w:t>
      </w:r>
    </w:p>
    <w:p>
      <w:r>
        <w:rPr>
          <w:rFonts w:ascii="Arial" w:hAnsi="Arial" w:eastAsia="Arial"/>
          <w:b w:val="0"/>
          <w:sz w:val="22"/>
        </w:rPr>
        <w:t>and people smoking like chimneys,</w:t>
      </w:r>
    </w:p>
    <w:p>
      <w:r>
        <w:rPr>
          <w:rFonts w:ascii="Arial" w:hAnsi="Arial" w:eastAsia="Arial"/>
          <w:b w:val="0"/>
          <w:sz w:val="22"/>
        </w:rPr>
        <w:t>the kind of place that I try to stay away from,</w:t>
      </w:r>
    </w:p>
    <w:p>
      <w:r>
        <w:rPr>
          <w:rFonts w:ascii="Arial" w:hAnsi="Arial" w:eastAsia="Arial"/>
          <w:b w:val="0"/>
          <w:sz w:val="22"/>
        </w:rPr>
        <w:t>as much as I can,</w:t>
      </w:r>
    </w:p>
    <w:p>
      <w:r>
        <w:rPr>
          <w:rFonts w:ascii="Arial" w:hAnsi="Arial" w:eastAsia="Arial"/>
          <w:b w:val="0"/>
          <w:sz w:val="22"/>
        </w:rPr>
        <w:t>and I was glad to hear from you,</w:t>
      </w:r>
    </w:p>
    <w:p>
      <w:r>
        <w:rPr>
          <w:rFonts w:ascii="Arial" w:hAnsi="Arial" w:eastAsia="Arial"/>
          <w:b w:val="0"/>
          <w:sz w:val="22"/>
        </w:rPr>
        <w:t>glad to hear you were away from this place,</w:t>
      </w:r>
    </w:p>
    <w:p>
      <w:r>
        <w:rPr>
          <w:rFonts w:ascii="Arial" w:hAnsi="Arial" w:eastAsia="Arial"/>
          <w:b w:val="0"/>
          <w:sz w:val="22"/>
        </w:rPr>
        <w:t>for it brought you down,</w:t>
      </w:r>
    </w:p>
    <w:p>
      <w:r>
        <w:rPr>
          <w:rFonts w:ascii="Arial" w:hAnsi="Arial" w:eastAsia="Arial"/>
          <w:b w:val="0"/>
          <w:sz w:val="22"/>
        </w:rPr>
        <w:t>and I was going to leave too anyway,</w:t>
      </w:r>
    </w:p>
    <w:p>
      <w:r>
        <w:rPr>
          <w:rFonts w:ascii="Arial" w:hAnsi="Arial" w:eastAsia="Arial"/>
          <w:b w:val="0"/>
          <w:sz w:val="22"/>
        </w:rPr>
        <w:t>and you wrote me back again,</w:t>
      </w:r>
    </w:p>
    <w:p>
      <w:r>
        <w:rPr>
          <w:rFonts w:ascii="Arial" w:hAnsi="Arial" w:eastAsia="Arial"/>
          <w:b w:val="0"/>
          <w:sz w:val="22"/>
        </w:rPr>
        <w:t>come and see me my friend,</w:t>
      </w:r>
    </w:p>
    <w:p>
      <w:r>
        <w:rPr>
          <w:rFonts w:ascii="Arial" w:hAnsi="Arial" w:eastAsia="Arial"/>
          <w:b w:val="0"/>
          <w:sz w:val="22"/>
        </w:rPr>
        <w:t>so, I set off,</w:t>
      </w:r>
    </w:p>
    <w:p>
      <w:r>
        <w:rPr>
          <w:rFonts w:ascii="Arial" w:hAnsi="Arial" w:eastAsia="Arial"/>
          <w:b w:val="0"/>
          <w:sz w:val="22"/>
        </w:rPr>
        <w:t>hoping It would not be too long,</w:t>
      </w:r>
    </w:p>
    <w:p>
      <w:r>
        <w:rPr>
          <w:rFonts w:ascii="Arial" w:hAnsi="Arial" w:eastAsia="Arial"/>
          <w:b w:val="0"/>
          <w:sz w:val="22"/>
        </w:rPr>
        <w:t>before we could drink a beer or two,</w:t>
      </w:r>
    </w:p>
    <w:p>
      <w:r>
        <w:rPr>
          <w:rFonts w:ascii="Arial" w:hAnsi="Arial" w:eastAsia="Arial"/>
          <w:b w:val="0"/>
          <w:sz w:val="22"/>
        </w:rPr>
        <w:t>because it had been a while,</w:t>
      </w:r>
    </w:p>
    <w:p>
      <w:r>
        <w:rPr>
          <w:rFonts w:ascii="Arial" w:hAnsi="Arial" w:eastAsia="Arial"/>
          <w:b w:val="0"/>
          <w:sz w:val="22"/>
        </w:rPr>
        <w:t>and I brought some smokes and when I got to you,</w:t>
      </w:r>
    </w:p>
    <w:p>
      <w:r>
        <w:rPr>
          <w:rFonts w:ascii="Arial" w:hAnsi="Arial" w:eastAsia="Arial"/>
          <w:b w:val="0"/>
          <w:sz w:val="22"/>
        </w:rPr>
        <w:t>I pulled up in my car and I saw you sat with a bear,</w:t>
      </w:r>
    </w:p>
    <w:p>
      <w:r>
        <w:rPr>
          <w:rFonts w:ascii="Arial" w:hAnsi="Arial" w:eastAsia="Arial"/>
          <w:b w:val="0"/>
          <w:sz w:val="22"/>
        </w:rPr>
        <w:t>and I saw you had dressed it in a dress,</w:t>
      </w:r>
    </w:p>
    <w:p>
      <w:r>
        <w:rPr>
          <w:rFonts w:ascii="Arial" w:hAnsi="Arial" w:eastAsia="Arial"/>
          <w:b w:val="0"/>
          <w:sz w:val="22"/>
        </w:rPr>
        <w:t>and you were drinking a beer with it,</w:t>
      </w:r>
    </w:p>
    <w:p>
      <w:r>
        <w:rPr>
          <w:rFonts w:ascii="Arial" w:hAnsi="Arial" w:eastAsia="Arial"/>
          <w:b w:val="0"/>
          <w:sz w:val="22"/>
        </w:rPr>
        <w:t>and you sat there relaxed with your wild hair,</w:t>
      </w:r>
    </w:p>
    <w:p>
      <w:r>
        <w:rPr>
          <w:rFonts w:ascii="Arial" w:hAnsi="Arial" w:eastAsia="Arial"/>
          <w:b w:val="0"/>
          <w:sz w:val="22"/>
        </w:rPr>
        <w:t>and with a mildly drunken stare,</w:t>
      </w:r>
    </w:p>
    <w:p>
      <w:r>
        <w:rPr>
          <w:rFonts w:ascii="Arial" w:hAnsi="Arial" w:eastAsia="Arial"/>
          <w:b w:val="0"/>
          <w:sz w:val="22"/>
        </w:rPr>
        <w:t>and you called to me, and said hey,</w:t>
      </w:r>
    </w:p>
    <w:p>
      <w:r>
        <w:rPr>
          <w:rFonts w:ascii="Arial" w:hAnsi="Arial" w:eastAsia="Arial"/>
          <w:b w:val="0"/>
          <w:sz w:val="22"/>
        </w:rPr>
        <w:t>how about a beer with a bear,</w:t>
      </w:r>
    </w:p>
    <w:p>
      <w:r>
        <w:rPr>
          <w:rFonts w:ascii="Arial" w:hAnsi="Arial" w:eastAsia="Arial"/>
          <w:b w:val="0"/>
          <w:sz w:val="22"/>
        </w:rPr>
        <w:t>sure, why not I said,</w:t>
      </w:r>
    </w:p>
    <w:p>
      <w:r>
        <w:rPr>
          <w:rFonts w:ascii="Arial" w:hAnsi="Arial" w:eastAsia="Arial"/>
          <w:b w:val="0"/>
          <w:sz w:val="22"/>
        </w:rPr>
        <w:t>as If it was something that I would usually do,</w:t>
      </w:r>
    </w:p>
    <w:p>
      <w:r>
        <w:rPr>
          <w:rFonts w:ascii="Arial" w:hAnsi="Arial" w:eastAsia="Arial"/>
          <w:b w:val="0"/>
          <w:sz w:val="22"/>
        </w:rPr>
        <w:t>and me and you, and the bear we all; got a little drunk,</w:t>
      </w:r>
    </w:p>
    <w:p>
      <w:r>
        <w:rPr>
          <w:rFonts w:ascii="Arial" w:hAnsi="Arial" w:eastAsia="Arial"/>
          <w:b w:val="0"/>
          <w:sz w:val="22"/>
        </w:rPr>
        <w:t>and we danced around the campfire, and under the stars,</w:t>
      </w:r>
    </w:p>
    <w:p>
      <w:r>
        <w:rPr>
          <w:rFonts w:ascii="Arial" w:hAnsi="Arial" w:eastAsia="Arial"/>
          <w:b w:val="0"/>
          <w:sz w:val="22"/>
        </w:rPr>
        <w:t>and we played some music,</w:t>
      </w:r>
    </w:p>
    <w:p>
      <w:r>
        <w:rPr>
          <w:rFonts w:ascii="Arial" w:hAnsi="Arial" w:eastAsia="Arial"/>
          <w:b w:val="0"/>
          <w:sz w:val="22"/>
        </w:rPr>
        <w:t>and the bear it took the beer to its heart,</w:t>
      </w:r>
    </w:p>
    <w:p>
      <w:r>
        <w:rPr>
          <w:rFonts w:ascii="Arial" w:hAnsi="Arial" w:eastAsia="Arial"/>
          <w:b w:val="0"/>
          <w:sz w:val="22"/>
        </w:rPr>
        <w:t>and how we laughed and laughed,</w:t>
      </w:r>
    </w:p>
    <w:p>
      <w:r>
        <w:rPr>
          <w:rFonts w:ascii="Arial" w:hAnsi="Arial" w:eastAsia="Arial"/>
          <w:b w:val="0"/>
          <w:sz w:val="22"/>
        </w:rPr>
        <w:t>and we stumbled around the campfire,</w:t>
      </w:r>
    </w:p>
    <w:p>
      <w:r>
        <w:rPr>
          <w:rFonts w:ascii="Arial" w:hAnsi="Arial" w:eastAsia="Arial"/>
          <w:b w:val="0"/>
          <w:sz w:val="22"/>
        </w:rPr>
        <w:t>and watched the shooting stars,</w:t>
      </w:r>
    </w:p>
    <w:p>
      <w:r>
        <w:rPr>
          <w:rFonts w:ascii="Arial" w:hAnsi="Arial" w:eastAsia="Arial"/>
          <w:b w:val="0"/>
          <w:sz w:val="22"/>
        </w:rPr>
        <w:t>and the bear it fell asleep in the chair,</w:t>
      </w:r>
    </w:p>
    <w:p>
      <w:r>
        <w:rPr>
          <w:rFonts w:ascii="Arial" w:hAnsi="Arial" w:eastAsia="Arial"/>
          <w:b w:val="0"/>
          <w:sz w:val="22"/>
        </w:rPr>
        <w:t>and it slept all night without a care,</w:t>
      </w:r>
    </w:p>
    <w:p>
      <w:r>
        <w:rPr>
          <w:rFonts w:ascii="Arial" w:hAnsi="Arial" w:eastAsia="Arial"/>
          <w:b w:val="0"/>
          <w:sz w:val="22"/>
        </w:rPr>
        <w:t>and we watched the sun come up,</w:t>
      </w:r>
    </w:p>
    <w:p>
      <w:r>
        <w:rPr>
          <w:rFonts w:ascii="Arial" w:hAnsi="Arial" w:eastAsia="Arial"/>
          <w:b w:val="0"/>
          <w:sz w:val="22"/>
        </w:rPr>
        <w:t>and then we fell asleep too,</w:t>
      </w:r>
    </w:p>
    <w:p>
      <w:r>
        <w:rPr>
          <w:rFonts w:ascii="Arial" w:hAnsi="Arial" w:eastAsia="Arial"/>
          <w:b w:val="0"/>
          <w:sz w:val="22"/>
        </w:rPr>
        <w:t>and the bear,</w:t>
      </w:r>
    </w:p>
    <w:p>
      <w:r>
        <w:rPr>
          <w:rFonts w:ascii="Arial" w:hAnsi="Arial" w:eastAsia="Arial"/>
          <w:b w:val="0"/>
          <w:sz w:val="22"/>
        </w:rPr>
        <w:t>well, it ran away with your trousers,</w:t>
      </w:r>
    </w:p>
    <w:p>
      <w:r>
        <w:rPr>
          <w:rFonts w:ascii="Arial" w:hAnsi="Arial" w:eastAsia="Arial"/>
          <w:b w:val="0"/>
          <w:sz w:val="22"/>
        </w:rPr>
        <w:t>but what could I do,</w:t>
      </w:r>
    </w:p>
    <w:p>
      <w:r>
        <w:rPr>
          <w:rFonts w:ascii="Arial" w:hAnsi="Arial" w:eastAsia="Arial"/>
          <w:b w:val="0"/>
          <w:sz w:val="22"/>
        </w:rPr>
        <w:t>and we tried to look for them,</w:t>
      </w:r>
    </w:p>
    <w:p>
      <w:r>
        <w:rPr>
          <w:rFonts w:ascii="Arial" w:hAnsi="Arial" w:eastAsia="Arial"/>
          <w:b w:val="0"/>
          <w:sz w:val="22"/>
        </w:rPr>
        <w:t>but they had been eaten by half past ten,</w:t>
      </w:r>
    </w:p>
    <w:p>
      <w:r>
        <w:rPr>
          <w:rFonts w:ascii="Arial" w:hAnsi="Arial" w:eastAsia="Arial"/>
          <w:b w:val="0"/>
          <w:sz w:val="22"/>
        </w:rPr>
        <w:t>and for breakfast we had eggs and ham in the frying pan,</w:t>
      </w:r>
    </w:p>
    <w:p>
      <w:r>
        <w:rPr>
          <w:rFonts w:ascii="Arial" w:hAnsi="Arial" w:eastAsia="Arial"/>
          <w:b w:val="0"/>
          <w:sz w:val="22"/>
        </w:rPr>
        <w:t>and we had sausages and tomatoes too,</w:t>
      </w:r>
    </w:p>
    <w:p>
      <w:r>
        <w:rPr>
          <w:rFonts w:ascii="Arial" w:hAnsi="Arial" w:eastAsia="Arial"/>
          <w:b w:val="0"/>
          <w:sz w:val="22"/>
        </w:rPr>
        <w:t>and with our heads a little sore,</w:t>
      </w:r>
    </w:p>
    <w:p>
      <w:r>
        <w:rPr>
          <w:rFonts w:ascii="Arial" w:hAnsi="Arial" w:eastAsia="Arial"/>
          <w:b w:val="0"/>
          <w:sz w:val="22"/>
        </w:rPr>
        <w:t>we drank some more,</w:t>
      </w:r>
    </w:p>
    <w:p>
      <w:r>
        <w:rPr>
          <w:rFonts w:ascii="Arial" w:hAnsi="Arial" w:eastAsia="Arial"/>
          <w:b w:val="0"/>
          <w:sz w:val="22"/>
        </w:rPr>
        <w:t>and then, when the bear came back,</w:t>
      </w:r>
    </w:p>
    <w:p>
      <w:r>
        <w:rPr>
          <w:rFonts w:ascii="Arial" w:hAnsi="Arial" w:eastAsia="Arial"/>
          <w:b w:val="0"/>
          <w:sz w:val="22"/>
        </w:rPr>
        <w:t>we tried to teach the bear how to drive,</w:t>
      </w:r>
    </w:p>
    <w:p>
      <w:r>
        <w:rPr>
          <w:rFonts w:ascii="Arial" w:hAnsi="Arial" w:eastAsia="Arial"/>
          <w:b w:val="0"/>
          <w:sz w:val="22"/>
        </w:rPr>
        <w:t>because the shop was miles away,</w:t>
      </w:r>
    </w:p>
    <w:p>
      <w:r>
        <w:rPr>
          <w:rFonts w:ascii="Arial" w:hAnsi="Arial" w:eastAsia="Arial"/>
          <w:b w:val="0"/>
          <w:sz w:val="22"/>
        </w:rPr>
        <w:t>and well, you know what it is like out in the wilderness,</w:t>
      </w:r>
    </w:p>
    <w:p>
      <w:r>
        <w:rPr>
          <w:rFonts w:ascii="Arial" w:hAnsi="Arial" w:eastAsia="Arial"/>
          <w:b w:val="0"/>
          <w:sz w:val="22"/>
        </w:rPr>
        <w:t>there was much to do and explore, and so much to say,</w:t>
      </w:r>
    </w:p>
    <w:p>
      <w:r>
        <w:rPr>
          <w:rFonts w:ascii="Arial" w:hAnsi="Arial" w:eastAsia="Arial"/>
          <w:b w:val="0"/>
          <w:sz w:val="22"/>
        </w:rPr>
        <w:t>and life, well it could be much improved,</w:t>
      </w:r>
    </w:p>
    <w:p>
      <w:r>
        <w:rPr>
          <w:rFonts w:ascii="Arial" w:hAnsi="Arial" w:eastAsia="Arial"/>
          <w:b w:val="0"/>
          <w:sz w:val="22"/>
        </w:rPr>
        <w:t>much improved,</w:t>
      </w:r>
    </w:p>
    <w:p>
      <w:r>
        <w:rPr>
          <w:rFonts w:ascii="Arial" w:hAnsi="Arial" w:eastAsia="Arial"/>
          <w:b w:val="0"/>
          <w:sz w:val="22"/>
        </w:rPr>
        <w:t>if you could teach a bear to drive to the shops for you,</w:t>
      </w:r>
    </w:p>
    <w:p>
      <w:r>
        <w:rPr>
          <w:rFonts w:ascii="Arial" w:hAnsi="Arial" w:eastAsia="Arial"/>
          <w:b w:val="0"/>
          <w:sz w:val="22"/>
        </w:rPr>
        <w:t>and what a day,</w:t>
      </w:r>
    </w:p>
    <w:p>
      <w:r>
        <w:rPr>
          <w:rFonts w:ascii="Arial" w:hAnsi="Arial" w:eastAsia="Arial"/>
          <w:b w:val="0"/>
          <w:sz w:val="22"/>
        </w:rPr>
        <w:t>what a day, and how hot was the sun,</w:t>
      </w:r>
    </w:p>
    <w:p>
      <w:r>
        <w:rPr>
          <w:rFonts w:ascii="Arial" w:hAnsi="Arial" w:eastAsia="Arial"/>
          <w:b w:val="0"/>
          <w:sz w:val="22"/>
        </w:rPr>
        <w:t>so hot it melted my mind away,</w:t>
      </w:r>
    </w:p>
    <w:p>
      <w:r>
        <w:rPr>
          <w:rFonts w:ascii="Arial" w:hAnsi="Arial" w:eastAsia="Arial"/>
          <w:b w:val="0"/>
          <w:sz w:val="22"/>
        </w:rPr>
        <w:t>and it took my mind away from the town,</w:t>
      </w:r>
    </w:p>
    <w:p>
      <w:r>
        <w:rPr>
          <w:rFonts w:ascii="Arial" w:hAnsi="Arial" w:eastAsia="Arial"/>
          <w:b w:val="0"/>
          <w:sz w:val="22"/>
        </w:rPr>
        <w:t>that smelled like hell and that made me frown,</w:t>
      </w:r>
    </w:p>
    <w:p>
      <w:r>
        <w:rPr>
          <w:rFonts w:ascii="Arial" w:hAnsi="Arial" w:eastAsia="Arial"/>
          <w:b w:val="0"/>
          <w:sz w:val="22"/>
        </w:rPr>
        <w:t>and I swore I would never go back again,</w:t>
      </w:r>
    </w:p>
    <w:p>
      <w:r>
        <w:rPr>
          <w:rFonts w:ascii="Arial" w:hAnsi="Arial" w:eastAsia="Arial"/>
          <w:b w:val="0"/>
          <w:sz w:val="22"/>
        </w:rPr>
        <w:t>and it was another beautiful day in paradise,</w:t>
      </w:r>
    </w:p>
    <w:p>
      <w:r>
        <w:rPr>
          <w:rFonts w:ascii="Arial" w:hAnsi="Arial" w:eastAsia="Arial"/>
          <w:b w:val="0"/>
          <w:sz w:val="22"/>
        </w:rPr>
        <w:t>and well, there was a little breeze,</w:t>
      </w:r>
    </w:p>
    <w:p>
      <w:r>
        <w:rPr>
          <w:rFonts w:ascii="Arial" w:hAnsi="Arial" w:eastAsia="Arial"/>
          <w:b w:val="0"/>
          <w:sz w:val="22"/>
        </w:rPr>
        <w:t>so, we chopped down some trees,</w:t>
      </w:r>
    </w:p>
    <w:p>
      <w:r>
        <w:rPr>
          <w:rFonts w:ascii="Arial" w:hAnsi="Arial" w:eastAsia="Arial"/>
          <w:b w:val="0"/>
          <w:sz w:val="22"/>
        </w:rPr>
        <w:t>and we grazed our arms,</w:t>
      </w:r>
    </w:p>
    <w:p>
      <w:r>
        <w:rPr>
          <w:rFonts w:ascii="Arial" w:hAnsi="Arial" w:eastAsia="Arial"/>
          <w:b w:val="0"/>
          <w:sz w:val="22"/>
        </w:rPr>
        <w:t>and we grazed our knees,</w:t>
      </w:r>
    </w:p>
    <w:p>
      <w:r>
        <w:rPr>
          <w:rFonts w:ascii="Arial" w:hAnsi="Arial" w:eastAsia="Arial"/>
          <w:b w:val="0"/>
          <w:sz w:val="22"/>
        </w:rPr>
        <w:t>and we started to build an extension on the castle,</w:t>
      </w:r>
    </w:p>
    <w:p>
      <w:r>
        <w:rPr>
          <w:rFonts w:ascii="Arial" w:hAnsi="Arial" w:eastAsia="Arial"/>
          <w:b w:val="0"/>
          <w:sz w:val="22"/>
        </w:rPr>
        <w:t>and after a lot of work,</w:t>
      </w:r>
    </w:p>
    <w:p>
      <w:r>
        <w:rPr>
          <w:rFonts w:ascii="Arial" w:hAnsi="Arial" w:eastAsia="Arial"/>
          <w:b w:val="0"/>
          <w:sz w:val="22"/>
        </w:rPr>
        <w:t>and after being worn out we sat down,</w:t>
      </w:r>
    </w:p>
    <w:p>
      <w:r>
        <w:rPr>
          <w:rFonts w:ascii="Arial" w:hAnsi="Arial" w:eastAsia="Arial"/>
          <w:b w:val="0"/>
          <w:sz w:val="22"/>
        </w:rPr>
        <w:t>and talked about the world,</w:t>
      </w:r>
    </w:p>
    <w:p>
      <w:r>
        <w:rPr>
          <w:rFonts w:ascii="Arial" w:hAnsi="Arial" w:eastAsia="Arial"/>
          <w:b w:val="0"/>
          <w:sz w:val="22"/>
        </w:rPr>
        <w:t>and I asked do you,</w:t>
      </w:r>
    </w:p>
    <w:p>
      <w:r>
        <w:rPr>
          <w:rFonts w:ascii="Arial" w:hAnsi="Arial" w:eastAsia="Arial"/>
          <w:b w:val="0"/>
          <w:sz w:val="22"/>
        </w:rPr>
        <w:t>do you miss the girls,</w:t>
      </w:r>
    </w:p>
    <w:p>
      <w:r>
        <w:rPr>
          <w:rFonts w:ascii="Arial" w:hAnsi="Arial" w:eastAsia="Arial"/>
          <w:b w:val="0"/>
          <w:sz w:val="22"/>
        </w:rPr>
        <w:t>not really you said,</w:t>
      </w:r>
    </w:p>
    <w:p>
      <w:r>
        <w:rPr>
          <w:rFonts w:ascii="Arial" w:hAnsi="Arial" w:eastAsia="Arial"/>
          <w:b w:val="0"/>
          <w:sz w:val="22"/>
        </w:rPr>
        <w:t>because all they did for me in that town was rattle my head,</w:t>
      </w:r>
    </w:p>
    <w:p>
      <w:r>
        <w:rPr>
          <w:rFonts w:ascii="Arial" w:hAnsi="Arial" w:eastAsia="Arial"/>
          <w:b w:val="0"/>
          <w:sz w:val="22"/>
        </w:rPr>
        <w:t>and gave me a headache and brought me down,</w:t>
      </w:r>
    </w:p>
    <w:p>
      <w:r>
        <w:rPr>
          <w:rFonts w:ascii="Arial" w:hAnsi="Arial" w:eastAsia="Arial"/>
          <w:b w:val="0"/>
          <w:sz w:val="22"/>
        </w:rPr>
        <w:t>and I smiled and nodded, and I knew what he meant,</w:t>
      </w:r>
    </w:p>
    <w:p>
      <w:r>
        <w:rPr>
          <w:rFonts w:ascii="Arial" w:hAnsi="Arial" w:eastAsia="Arial"/>
          <w:b w:val="0"/>
          <w:sz w:val="22"/>
        </w:rPr>
        <w:t>and those girls well I could not stand to be around them,</w:t>
      </w:r>
    </w:p>
    <w:p>
      <w:r>
        <w:rPr>
          <w:rFonts w:ascii="Arial" w:hAnsi="Arial" w:eastAsia="Arial"/>
          <w:b w:val="0"/>
          <w:sz w:val="22"/>
        </w:rPr>
        <w:t>for they were no ladies, and they were far too loud,</w:t>
      </w:r>
    </w:p>
    <w:p>
      <w:r>
        <w:rPr>
          <w:rFonts w:ascii="Arial" w:hAnsi="Arial" w:eastAsia="Arial"/>
          <w:b w:val="0"/>
          <w:sz w:val="22"/>
        </w:rPr>
        <w:t>and they smoked cigarettes by the packet,</w:t>
      </w:r>
    </w:p>
    <w:p>
      <w:r>
        <w:rPr>
          <w:rFonts w:ascii="Arial" w:hAnsi="Arial" w:eastAsia="Arial"/>
          <w:b w:val="0"/>
          <w:sz w:val="22"/>
        </w:rPr>
        <w:t>a whole packet I mean,</w:t>
      </w:r>
    </w:p>
    <w:p>
      <w:r>
        <w:rPr>
          <w:rFonts w:ascii="Arial" w:hAnsi="Arial" w:eastAsia="Arial"/>
          <w:b w:val="0"/>
          <w:sz w:val="22"/>
        </w:rPr>
        <w:t>yes, they put the whole ten cigarettes in their mouth,</w:t>
      </w:r>
    </w:p>
    <w:p>
      <w:r>
        <w:rPr>
          <w:rFonts w:ascii="Arial" w:hAnsi="Arial" w:eastAsia="Arial"/>
          <w:b w:val="0"/>
          <w:sz w:val="22"/>
        </w:rPr>
        <w:t>and I was glad,</w:t>
      </w:r>
    </w:p>
    <w:p>
      <w:r>
        <w:rPr>
          <w:rFonts w:ascii="Arial" w:hAnsi="Arial" w:eastAsia="Arial"/>
          <w:b w:val="0"/>
          <w:sz w:val="22"/>
        </w:rPr>
        <w:t>glad to be away from there,</w:t>
      </w:r>
    </w:p>
    <w:p>
      <w:r>
        <w:rPr>
          <w:rFonts w:ascii="Arial" w:hAnsi="Arial" w:eastAsia="Arial"/>
          <w:b w:val="0"/>
          <w:sz w:val="22"/>
        </w:rPr>
        <w:t>for they looked like clowns you know,</w:t>
      </w:r>
    </w:p>
    <w:p>
      <w:r>
        <w:rPr>
          <w:rFonts w:ascii="Arial" w:hAnsi="Arial" w:eastAsia="Arial"/>
          <w:b w:val="0"/>
          <w:sz w:val="22"/>
        </w:rPr>
        <w:t>wearing far too much makeup,</w:t>
      </w:r>
    </w:p>
    <w:p>
      <w:r>
        <w:rPr>
          <w:rFonts w:ascii="Arial" w:hAnsi="Arial" w:eastAsia="Arial"/>
          <w:b w:val="0"/>
          <w:sz w:val="22"/>
        </w:rPr>
        <w:t>and well, anyway,</w:t>
      </w:r>
    </w:p>
    <w:p>
      <w:r>
        <w:rPr>
          <w:rFonts w:ascii="Arial" w:hAnsi="Arial" w:eastAsia="Arial"/>
          <w:b w:val="0"/>
          <w:sz w:val="22"/>
        </w:rPr>
        <w:t>I am glad I am not seeing them today,</w:t>
      </w:r>
    </w:p>
    <w:p>
      <w:r>
        <w:rPr>
          <w:rFonts w:ascii="Arial" w:hAnsi="Arial" w:eastAsia="Arial"/>
          <w:b w:val="0"/>
          <w:sz w:val="22"/>
        </w:rPr>
        <w:t>not with this hangover,</w:t>
      </w:r>
    </w:p>
    <w:p>
      <w:r>
        <w:rPr>
          <w:rFonts w:ascii="Arial" w:hAnsi="Arial" w:eastAsia="Arial"/>
          <w:b w:val="0"/>
          <w:sz w:val="22"/>
        </w:rPr>
        <w:t>and you laughed aloud and said,</w:t>
      </w:r>
    </w:p>
    <w:p>
      <w:r>
        <w:rPr>
          <w:rFonts w:ascii="Arial" w:hAnsi="Arial" w:eastAsia="Arial"/>
          <w:b w:val="0"/>
          <w:sz w:val="22"/>
        </w:rPr>
        <w:t>well at least we have got nature and we have got a castle,</w:t>
      </w:r>
    </w:p>
    <w:p>
      <w:r>
        <w:rPr>
          <w:rFonts w:ascii="Arial" w:hAnsi="Arial" w:eastAsia="Arial"/>
          <w:b w:val="0"/>
          <w:sz w:val="22"/>
        </w:rPr>
        <w:t>and we have got beer,</w:t>
      </w:r>
    </w:p>
    <w:p>
      <w:r>
        <w:rPr>
          <w:rFonts w:ascii="Arial" w:hAnsi="Arial" w:eastAsia="Arial"/>
          <w:b w:val="0"/>
          <w:sz w:val="22"/>
        </w:rPr>
        <w:t>and we have got great weather,</w:t>
      </w:r>
    </w:p>
    <w:p>
      <w:r>
        <w:rPr>
          <w:rFonts w:ascii="Arial" w:hAnsi="Arial" w:eastAsia="Arial"/>
          <w:b w:val="0"/>
          <w:sz w:val="22"/>
        </w:rPr>
        <w:t>and we have got lunch,</w:t>
      </w:r>
    </w:p>
    <w:p>
      <w:r>
        <w:rPr>
          <w:rFonts w:ascii="Arial" w:hAnsi="Arial" w:eastAsia="Arial"/>
          <w:b w:val="0"/>
          <w:sz w:val="22"/>
        </w:rPr>
        <w:t>and I taught the bear to fetch me salmon,</w:t>
      </w:r>
    </w:p>
    <w:p>
      <w:r>
        <w:rPr>
          <w:rFonts w:ascii="Arial" w:hAnsi="Arial" w:eastAsia="Arial"/>
          <w:b w:val="0"/>
          <w:sz w:val="22"/>
        </w:rPr>
        <w:t>and he don't mind sharing,</w:t>
      </w:r>
    </w:p>
    <w:p>
      <w:r>
        <w:rPr>
          <w:rFonts w:ascii="Arial" w:hAnsi="Arial" w:eastAsia="Arial"/>
          <w:b w:val="0"/>
          <w:sz w:val="22"/>
        </w:rPr>
        <w:t>and I feed him too, so he knows I care,</w:t>
      </w:r>
    </w:p>
    <w:p>
      <w:r>
        <w:rPr>
          <w:rFonts w:ascii="Arial" w:hAnsi="Arial" w:eastAsia="Arial"/>
          <w:b w:val="0"/>
          <w:sz w:val="22"/>
        </w:rPr>
        <w:t>and the bear when it came to it,</w:t>
      </w:r>
    </w:p>
    <w:p>
      <w:r>
        <w:rPr>
          <w:rFonts w:ascii="Arial" w:hAnsi="Arial" w:eastAsia="Arial"/>
          <w:b w:val="0"/>
          <w:sz w:val="22"/>
        </w:rPr>
        <w:t>he looked inquisitively at him,</w:t>
      </w:r>
    </w:p>
    <w:p>
      <w:r>
        <w:rPr>
          <w:rFonts w:ascii="Arial" w:hAnsi="Arial" w:eastAsia="Arial"/>
          <w:b w:val="0"/>
          <w:sz w:val="22"/>
        </w:rPr>
        <w:t>and he put his hands together and made like a fish,</w:t>
      </w:r>
    </w:p>
    <w:p>
      <w:r>
        <w:rPr>
          <w:rFonts w:ascii="Arial" w:hAnsi="Arial" w:eastAsia="Arial"/>
          <w:b w:val="0"/>
          <w:sz w:val="22"/>
        </w:rPr>
        <w:t>and the bear looked at him,</w:t>
      </w:r>
    </w:p>
    <w:p>
      <w:r>
        <w:rPr>
          <w:rFonts w:ascii="Arial" w:hAnsi="Arial" w:eastAsia="Arial"/>
          <w:b w:val="0"/>
          <w:sz w:val="22"/>
        </w:rPr>
        <w:t>and understood and trotted off,</w:t>
      </w:r>
    </w:p>
    <w:p>
      <w:r>
        <w:rPr>
          <w:rFonts w:ascii="Arial" w:hAnsi="Arial" w:eastAsia="Arial"/>
          <w:b w:val="0"/>
          <w:sz w:val="22"/>
        </w:rPr>
        <w:t>and while we waited, we dozed in the grass,</w:t>
      </w:r>
    </w:p>
    <w:p>
      <w:r>
        <w:rPr>
          <w:rFonts w:ascii="Arial" w:hAnsi="Arial" w:eastAsia="Arial"/>
          <w:b w:val="0"/>
          <w:sz w:val="22"/>
        </w:rPr>
        <w:t>and drank beer until it was coming out of our ears,</w:t>
      </w:r>
    </w:p>
    <w:p>
      <w:r>
        <w:rPr>
          <w:rFonts w:ascii="Arial" w:hAnsi="Arial" w:eastAsia="Arial"/>
          <w:b w:val="0"/>
          <w:sz w:val="22"/>
        </w:rPr>
        <w:t>and after a couple of hours had passed,</w:t>
      </w:r>
    </w:p>
    <w:p>
      <w:r>
        <w:rPr>
          <w:rFonts w:ascii="Arial" w:hAnsi="Arial" w:eastAsia="Arial"/>
          <w:b w:val="0"/>
          <w:sz w:val="22"/>
        </w:rPr>
        <w:t>we had lunch provided by the bear,</w:t>
      </w:r>
    </w:p>
    <w:p>
      <w:r>
        <w:rPr>
          <w:rFonts w:ascii="Arial" w:hAnsi="Arial" w:eastAsia="Arial"/>
          <w:b w:val="0"/>
          <w:sz w:val="22"/>
        </w:rPr>
        <w:t>because it had caught us some salmon,</w:t>
      </w:r>
    </w:p>
    <w:p>
      <w:r>
        <w:rPr>
          <w:rFonts w:ascii="Arial" w:hAnsi="Arial" w:eastAsia="Arial"/>
          <w:b w:val="0"/>
          <w:sz w:val="22"/>
        </w:rPr>
        <w:t>and the bear it didn't mind sharing,</w:t>
      </w:r>
    </w:p>
    <w:p>
      <w:r>
        <w:rPr>
          <w:rFonts w:ascii="Arial" w:hAnsi="Arial" w:eastAsia="Arial"/>
          <w:b w:val="0"/>
          <w:sz w:val="22"/>
        </w:rPr>
        <w:t>and so, we cooked it on the fire,</w:t>
      </w:r>
    </w:p>
    <w:p>
      <w:r>
        <w:rPr>
          <w:rFonts w:ascii="Arial" w:hAnsi="Arial" w:eastAsia="Arial"/>
          <w:b w:val="0"/>
          <w:sz w:val="22"/>
        </w:rPr>
        <w:t>and in the castle,</w:t>
      </w:r>
    </w:p>
    <w:p>
      <w:r>
        <w:rPr>
          <w:rFonts w:ascii="Arial" w:hAnsi="Arial" w:eastAsia="Arial"/>
          <w:b w:val="0"/>
          <w:sz w:val="22"/>
        </w:rPr>
        <w:t>we sat drinking beer with the bear,</w:t>
      </w:r>
    </w:p>
    <w:p>
      <w:r>
        <w:rPr>
          <w:rFonts w:ascii="Arial" w:hAnsi="Arial" w:eastAsia="Arial"/>
          <w:b w:val="0"/>
          <w:sz w:val="22"/>
        </w:rPr>
        <w:t>and we were all without any cares,</w:t>
      </w:r>
    </w:p>
    <w:p>
      <w:r>
        <w:rPr>
          <w:rFonts w:ascii="Arial" w:hAnsi="Arial" w:eastAsia="Arial"/>
          <w:b w:val="0"/>
          <w:sz w:val="22"/>
        </w:rPr>
        <w:t>and we had enough food,</w:t>
      </w:r>
    </w:p>
    <w:p>
      <w:r>
        <w:rPr>
          <w:rFonts w:ascii="Arial" w:hAnsi="Arial" w:eastAsia="Arial"/>
          <w:b w:val="0"/>
          <w:sz w:val="22"/>
        </w:rPr>
        <w:t>to satiate our appetites,</w:t>
      </w:r>
    </w:p>
    <w:p>
      <w:r>
        <w:rPr>
          <w:rFonts w:ascii="Arial" w:hAnsi="Arial" w:eastAsia="Arial"/>
          <w:b w:val="0"/>
          <w:sz w:val="22"/>
        </w:rPr>
        <w:t>and with salmon on our plates,</w:t>
      </w:r>
    </w:p>
    <w:p>
      <w:r>
        <w:rPr>
          <w:rFonts w:ascii="Arial" w:hAnsi="Arial" w:eastAsia="Arial"/>
          <w:b w:val="0"/>
          <w:sz w:val="22"/>
        </w:rPr>
        <w:t>and the sun upon our faces,</w:t>
      </w:r>
    </w:p>
    <w:p>
      <w:r>
        <w:rPr>
          <w:rFonts w:ascii="Arial" w:hAnsi="Arial" w:eastAsia="Arial"/>
          <w:b w:val="0"/>
          <w:sz w:val="22"/>
        </w:rPr>
        <w:t>and with the music on,</w:t>
      </w:r>
    </w:p>
    <w:p>
      <w:r>
        <w:rPr>
          <w:rFonts w:ascii="Arial" w:hAnsi="Arial" w:eastAsia="Arial"/>
          <w:b w:val="0"/>
          <w:sz w:val="22"/>
        </w:rPr>
        <w:t>after saying graces,</w:t>
      </w:r>
    </w:p>
    <w:p>
      <w:r>
        <w:rPr>
          <w:rFonts w:ascii="Arial" w:hAnsi="Arial" w:eastAsia="Arial"/>
          <w:b w:val="0"/>
          <w:sz w:val="22"/>
        </w:rPr>
        <w:t>and under the blue sky,</w:t>
      </w:r>
    </w:p>
    <w:p>
      <w:r>
        <w:rPr>
          <w:rFonts w:ascii="Arial" w:hAnsi="Arial" w:eastAsia="Arial"/>
          <w:b w:val="0"/>
          <w:sz w:val="22"/>
        </w:rPr>
        <w:t>and the clouds,</w:t>
      </w:r>
    </w:p>
    <w:p>
      <w:r>
        <w:rPr>
          <w:rFonts w:ascii="Arial" w:hAnsi="Arial" w:eastAsia="Arial"/>
          <w:b w:val="0"/>
          <w:sz w:val="22"/>
        </w:rPr>
        <w:t>we told a few jokes out loud,</w:t>
      </w:r>
    </w:p>
    <w:p>
      <w:r>
        <w:rPr>
          <w:rFonts w:ascii="Arial" w:hAnsi="Arial" w:eastAsia="Arial"/>
          <w:b w:val="0"/>
          <w:sz w:val="22"/>
        </w:rPr>
        <w:t>and then we fell into conversation,</w:t>
      </w:r>
    </w:p>
    <w:p>
      <w:r>
        <w:rPr>
          <w:rFonts w:ascii="Arial" w:hAnsi="Arial" w:eastAsia="Arial"/>
          <w:b w:val="0"/>
          <w:sz w:val="22"/>
        </w:rPr>
        <w:t>about that town,</w:t>
      </w:r>
    </w:p>
    <w:p>
      <w:r>
        <w:rPr>
          <w:rFonts w:ascii="Arial" w:hAnsi="Arial" w:eastAsia="Arial"/>
          <w:b w:val="0"/>
          <w:sz w:val="22"/>
        </w:rPr>
        <w:t>and I said,</w:t>
      </w:r>
    </w:p>
    <w:p>
      <w:r>
        <w:rPr>
          <w:rFonts w:ascii="Arial" w:hAnsi="Arial" w:eastAsia="Arial"/>
          <w:b w:val="0"/>
          <w:sz w:val="22"/>
        </w:rPr>
        <w:t>what a place,</w:t>
      </w:r>
    </w:p>
    <w:p>
      <w:r>
        <w:rPr>
          <w:rFonts w:ascii="Arial" w:hAnsi="Arial" w:eastAsia="Arial"/>
          <w:b w:val="0"/>
          <w:sz w:val="22"/>
        </w:rPr>
        <w:t>what a place,</w:t>
      </w:r>
    </w:p>
    <w:p>
      <w:r>
        <w:rPr>
          <w:rFonts w:ascii="Arial" w:hAnsi="Arial" w:eastAsia="Arial"/>
          <w:b w:val="0"/>
          <w:sz w:val="22"/>
        </w:rPr>
        <w:t>yes, I am glad I am here now,</w:t>
      </w:r>
    </w:p>
    <w:p>
      <w:r>
        <w:rPr>
          <w:rFonts w:ascii="Arial" w:hAnsi="Arial" w:eastAsia="Arial"/>
          <w:b w:val="0"/>
          <w:sz w:val="22"/>
        </w:rPr>
        <w:t>and thanks,</w:t>
      </w:r>
    </w:p>
    <w:p>
      <w:r>
        <w:rPr>
          <w:rFonts w:ascii="Arial" w:hAnsi="Arial" w:eastAsia="Arial"/>
          <w:b w:val="0"/>
          <w:sz w:val="22"/>
        </w:rPr>
        <w:t>thanks for inviting me around,</w:t>
      </w:r>
    </w:p>
    <w:p>
      <w:r>
        <w:rPr>
          <w:rFonts w:ascii="Arial" w:hAnsi="Arial" w:eastAsia="Arial"/>
          <w:b w:val="0"/>
          <w:sz w:val="22"/>
        </w:rPr>
        <w:t>but goddamn,</w:t>
      </w:r>
    </w:p>
    <w:p>
      <w:r>
        <w:rPr>
          <w:rFonts w:ascii="Arial" w:hAnsi="Arial" w:eastAsia="Arial"/>
          <w:b w:val="0"/>
          <w:sz w:val="22"/>
        </w:rPr>
        <w:t>how much better is this place,</w:t>
      </w:r>
    </w:p>
    <w:p>
      <w:r>
        <w:rPr>
          <w:rFonts w:ascii="Arial" w:hAnsi="Arial" w:eastAsia="Arial"/>
          <w:b w:val="0"/>
          <w:sz w:val="22"/>
        </w:rPr>
        <w:t>than that goddamn awful town,</w:t>
      </w:r>
    </w:p>
    <w:p>
      <w:r>
        <w:rPr>
          <w:rFonts w:ascii="Arial" w:hAnsi="Arial" w:eastAsia="Arial"/>
          <w:b w:val="0"/>
          <w:sz w:val="22"/>
        </w:rPr>
        <w:t>and you smiled and said,</w:t>
      </w:r>
    </w:p>
    <w:p>
      <w:r>
        <w:rPr>
          <w:rFonts w:ascii="Arial" w:hAnsi="Arial" w:eastAsia="Arial"/>
          <w:b w:val="0"/>
          <w:sz w:val="22"/>
        </w:rPr>
        <w:t>here's to that and we toasted nature,</w:t>
      </w:r>
    </w:p>
    <w:p>
      <w:r>
        <w:rPr>
          <w:rFonts w:ascii="Arial" w:hAnsi="Arial" w:eastAsia="Arial"/>
          <w:b w:val="0"/>
          <w:sz w:val="22"/>
        </w:rPr>
        <w:t>and we toasted the air,</w:t>
      </w:r>
    </w:p>
    <w:p>
      <w:r>
        <w:rPr>
          <w:rFonts w:ascii="Arial" w:hAnsi="Arial" w:eastAsia="Arial"/>
          <w:b w:val="0"/>
          <w:sz w:val="22"/>
        </w:rPr>
        <w:t>and we toasted the sun and the sky,</w:t>
      </w:r>
    </w:p>
    <w:p>
      <w:r>
        <w:rPr>
          <w:rFonts w:ascii="Arial" w:hAnsi="Arial" w:eastAsia="Arial"/>
          <w:b w:val="0"/>
          <w:sz w:val="22"/>
        </w:rPr>
        <w:t>and we toasted the castle,</w:t>
      </w:r>
    </w:p>
    <w:p>
      <w:r>
        <w:rPr>
          <w:rFonts w:ascii="Arial" w:hAnsi="Arial" w:eastAsia="Arial"/>
          <w:b w:val="0"/>
          <w:sz w:val="22"/>
        </w:rPr>
        <w:t>and we toasted the bear with a beer,</w:t>
      </w:r>
    </w:p>
    <w:p>
      <w:r>
        <w:rPr>
          <w:rFonts w:ascii="Arial" w:hAnsi="Arial" w:eastAsia="Arial"/>
          <w:b w:val="0"/>
          <w:sz w:val="22"/>
        </w:rPr>
        <w:t>and you looked at me and said,</w:t>
      </w:r>
    </w:p>
    <w:p>
      <w:r>
        <w:rPr>
          <w:rFonts w:ascii="Arial" w:hAnsi="Arial" w:eastAsia="Arial"/>
          <w:b w:val="0"/>
          <w:sz w:val="22"/>
        </w:rPr>
        <w:t>yeah, to hell with that town,</w:t>
      </w:r>
    </w:p>
    <w:p>
      <w:r>
        <w:rPr>
          <w:rFonts w:ascii="Arial" w:hAnsi="Arial" w:eastAsia="Arial"/>
          <w:b w:val="0"/>
          <w:sz w:val="22"/>
        </w:rPr>
        <w:t>how about you,</w:t>
      </w:r>
    </w:p>
    <w:p>
      <w:r>
        <w:rPr>
          <w:rFonts w:ascii="Arial" w:hAnsi="Arial" w:eastAsia="Arial"/>
          <w:b w:val="0"/>
          <w:sz w:val="22"/>
        </w:rPr>
        <w:t>sticking around here?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