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At the end of the night</w:t>
      </w:r>
    </w:p>
    <w:p/>
    <w:p>
      <w:r>
        <w:rPr>
          <w:rFonts w:ascii="Arial" w:hAnsi="Arial" w:eastAsia="Arial"/>
          <w:b w:val="0"/>
          <w:sz w:val="22"/>
        </w:rPr>
        <w:t>At the end of the night, fireworks in the sky,</w:t>
      </w:r>
    </w:p>
    <w:p>
      <w:r>
        <w:rPr>
          <w:rFonts w:ascii="Arial" w:hAnsi="Arial" w:eastAsia="Arial"/>
          <w:b w:val="0"/>
          <w:sz w:val="22"/>
        </w:rPr>
        <w:t>and loud noises far away from the dogs inside,</w:t>
      </w:r>
    </w:p>
    <w:p>
      <w:r>
        <w:rPr>
          <w:rFonts w:ascii="Arial" w:hAnsi="Arial" w:eastAsia="Arial"/>
          <w:b w:val="0"/>
          <w:sz w:val="22"/>
        </w:rPr>
        <w:t>the dogs who still bark in fright,</w:t>
      </w:r>
    </w:p>
    <w:p>
      <w:r>
        <w:rPr>
          <w:rFonts w:ascii="Arial" w:hAnsi="Arial" w:eastAsia="Arial"/>
          <w:b w:val="0"/>
          <w:sz w:val="22"/>
        </w:rPr>
        <w:t>whilst we stand and stare outside,</w:t>
      </w:r>
    </w:p>
    <w:p>
      <w:r>
        <w:rPr>
          <w:rFonts w:ascii="Arial" w:hAnsi="Arial" w:eastAsia="Arial"/>
          <w:b w:val="0"/>
          <w:sz w:val="22"/>
        </w:rPr>
        <w:t>while they are inside and mildly terrified,</w:t>
      </w:r>
    </w:p>
    <w:p>
      <w:r>
        <w:rPr>
          <w:rFonts w:ascii="Arial" w:hAnsi="Arial" w:eastAsia="Arial"/>
          <w:b w:val="0"/>
          <w:sz w:val="22"/>
        </w:rPr>
        <w:t>yes, oh, it is a conflicting emotion,</w:t>
      </w:r>
    </w:p>
    <w:p>
      <w:r>
        <w:rPr>
          <w:rFonts w:ascii="Arial" w:hAnsi="Arial" w:eastAsia="Arial"/>
          <w:b w:val="0"/>
          <w:sz w:val="22"/>
        </w:rPr>
        <w:t>the tradition that we inflict upon them,</w:t>
      </w:r>
    </w:p>
    <w:p>
      <w:r>
        <w:rPr>
          <w:rFonts w:ascii="Arial" w:hAnsi="Arial" w:eastAsia="Arial"/>
          <w:b w:val="0"/>
          <w:sz w:val="22"/>
        </w:rPr>
        <w:t>and the fireworks oh, what a beautiful sight,</w:t>
      </w:r>
    </w:p>
    <w:p>
      <w:r>
        <w:rPr>
          <w:rFonts w:ascii="Arial" w:hAnsi="Arial" w:eastAsia="Arial"/>
          <w:b w:val="0"/>
          <w:sz w:val="22"/>
        </w:rPr>
        <w:t>glorious fireworks of many colours,</w:t>
      </w:r>
    </w:p>
    <w:p>
      <w:r>
        <w:rPr>
          <w:rFonts w:ascii="Arial" w:hAnsi="Arial" w:eastAsia="Arial"/>
          <w:b w:val="0"/>
          <w:sz w:val="22"/>
        </w:rPr>
        <w:t>as loud explosions rattle the sky,</w:t>
      </w:r>
    </w:p>
    <w:p>
      <w:r>
        <w:rPr>
          <w:rFonts w:ascii="Arial" w:hAnsi="Arial" w:eastAsia="Arial"/>
          <w:b w:val="0"/>
          <w:sz w:val="22"/>
        </w:rPr>
        <w:t>and the dogs inside, they bark in fright,</w:t>
      </w:r>
    </w:p>
    <w:p>
      <w:r>
        <w:rPr>
          <w:rFonts w:ascii="Arial" w:hAnsi="Arial" w:eastAsia="Arial"/>
          <w:b w:val="0"/>
          <w:sz w:val="22"/>
        </w:rPr>
        <w:t>and some of us scream in delight,</w:t>
      </w:r>
    </w:p>
    <w:p>
      <w:r>
        <w:rPr>
          <w:rFonts w:ascii="Arial" w:hAnsi="Arial" w:eastAsia="Arial"/>
          <w:b w:val="0"/>
          <w:sz w:val="22"/>
        </w:rPr>
        <w:t>and there is pleasure and pain,</w:t>
      </w:r>
    </w:p>
    <w:p>
      <w:r>
        <w:rPr>
          <w:rFonts w:ascii="Arial" w:hAnsi="Arial" w:eastAsia="Arial"/>
          <w:b w:val="0"/>
          <w:sz w:val="22"/>
        </w:rPr>
        <w:t>and gladly for the dogs it is a short-lived thing,</w:t>
      </w:r>
    </w:p>
    <w:p>
      <w:r>
        <w:rPr>
          <w:rFonts w:ascii="Arial" w:hAnsi="Arial" w:eastAsia="Arial"/>
          <w:b w:val="0"/>
          <w:sz w:val="22"/>
        </w:rPr>
        <w:t>and at the end we go back to the calmness,</w:t>
      </w:r>
    </w:p>
    <w:p>
      <w:r>
        <w:rPr>
          <w:rFonts w:ascii="Arial" w:hAnsi="Arial" w:eastAsia="Arial"/>
          <w:b w:val="0"/>
          <w:sz w:val="22"/>
        </w:rPr>
        <w:t>and the warmth inside,</w:t>
      </w:r>
    </w:p>
    <w:p>
      <w:r>
        <w:rPr>
          <w:rFonts w:ascii="Arial" w:hAnsi="Arial" w:eastAsia="Arial"/>
          <w:b w:val="0"/>
          <w:sz w:val="22"/>
        </w:rPr>
        <w:t>to make sure they the dogs are alright,</w:t>
      </w:r>
    </w:p>
    <w:p>
      <w:r>
        <w:rPr>
          <w:rFonts w:ascii="Arial" w:hAnsi="Arial" w:eastAsia="Arial"/>
          <w:b w:val="0"/>
          <w:sz w:val="22"/>
        </w:rPr>
        <w:t>at the end of the night.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