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At the end of the day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At the end of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not take this the wrong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the end of the day, you stay on your 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stay on mine,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wriggle like you have been electrified,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wriggle like you have been electrified in bed,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evening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cannot get any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wish to count sheep,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until I can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you stay on your side of the bed,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stay on mine,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will sleep just fine.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