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Asterisks, commas, and full stops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Asterisks,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commas,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stops,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exclamation marks,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apostrophes,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quotation marks,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semi-colons,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we are an expressive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are an expressive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seem, more and more capable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express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shorter and shorter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abbreviate more than 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abbreviate more than 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have such little time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say rather a lot.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