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As she waits</w:t>
      </w:r>
    </w:p>
    <w:p/>
    <w:p>
      <w:r>
        <w:rPr>
          <w:rFonts w:ascii="Arial" w:hAnsi="Arial" w:eastAsia="Arial"/>
          <w:b w:val="0"/>
          <w:sz w:val="22"/>
        </w:rPr>
        <w:t>As she waits,</w:t>
      </w:r>
    </w:p>
    <w:p>
      <w:r>
        <w:rPr>
          <w:rFonts w:ascii="Arial" w:hAnsi="Arial" w:eastAsia="Arial"/>
          <w:b w:val="0"/>
          <w:sz w:val="22"/>
        </w:rPr>
        <w:t>as she waits for me,</w:t>
      </w:r>
    </w:p>
    <w:p>
      <w:r>
        <w:rPr>
          <w:rFonts w:ascii="Arial" w:hAnsi="Arial" w:eastAsia="Arial"/>
          <w:b w:val="0"/>
          <w:sz w:val="22"/>
        </w:rPr>
        <w:t>I watch the sea,</w:t>
      </w:r>
    </w:p>
    <w:p>
      <w:r>
        <w:rPr>
          <w:rFonts w:ascii="Arial" w:hAnsi="Arial" w:eastAsia="Arial"/>
          <w:b w:val="0"/>
          <w:sz w:val="22"/>
        </w:rPr>
        <w:t>I watch the sea,</w:t>
      </w:r>
    </w:p>
    <w:p>
      <w:r>
        <w:rPr>
          <w:rFonts w:ascii="Arial" w:hAnsi="Arial" w:eastAsia="Arial"/>
          <w:b w:val="0"/>
          <w:sz w:val="22"/>
        </w:rPr>
        <w:t>and I recall it and its power,</w:t>
      </w:r>
    </w:p>
    <w:p>
      <w:r>
        <w:rPr>
          <w:rFonts w:ascii="Arial" w:hAnsi="Arial" w:eastAsia="Arial"/>
          <w:b w:val="0"/>
          <w:sz w:val="22"/>
        </w:rPr>
        <w:t>and it calls to me,</w:t>
      </w:r>
    </w:p>
    <w:p>
      <w:r>
        <w:rPr>
          <w:rFonts w:ascii="Arial" w:hAnsi="Arial" w:eastAsia="Arial"/>
          <w:b w:val="0"/>
          <w:sz w:val="22"/>
        </w:rPr>
        <w:t>it calls to me,</w:t>
      </w:r>
    </w:p>
    <w:p>
      <w:r>
        <w:rPr>
          <w:rFonts w:ascii="Arial" w:hAnsi="Arial" w:eastAsia="Arial"/>
          <w:b w:val="0"/>
          <w:sz w:val="22"/>
        </w:rPr>
        <w:t>as I wait for her patiently,</w:t>
      </w:r>
    </w:p>
    <w:p>
      <w:r>
        <w:rPr>
          <w:rFonts w:ascii="Arial" w:hAnsi="Arial" w:eastAsia="Arial"/>
          <w:b w:val="0"/>
          <w:sz w:val="22"/>
        </w:rPr>
        <w:t>and I think of us swimming there,</w:t>
      </w:r>
    </w:p>
    <w:p>
      <w:r>
        <w:rPr>
          <w:rFonts w:ascii="Arial" w:hAnsi="Arial" w:eastAsia="Arial"/>
          <w:b w:val="0"/>
          <w:sz w:val="22"/>
        </w:rPr>
        <w:t>where the air is so fresh and clean,</w:t>
      </w:r>
    </w:p>
    <w:p>
      <w:r>
        <w:rPr>
          <w:rFonts w:ascii="Arial" w:hAnsi="Arial" w:eastAsia="Arial"/>
          <w:b w:val="0"/>
          <w:sz w:val="22"/>
        </w:rPr>
        <w:t>and visions of her smiling at me come back to me,</w:t>
      </w:r>
    </w:p>
    <w:p>
      <w:r>
        <w:rPr>
          <w:rFonts w:ascii="Arial" w:hAnsi="Arial" w:eastAsia="Arial"/>
          <w:b w:val="0"/>
          <w:sz w:val="22"/>
        </w:rPr>
        <w:t>and it is a beautiful daydream,</w:t>
      </w:r>
    </w:p>
    <w:p>
      <w:r>
        <w:rPr>
          <w:rFonts w:ascii="Arial" w:hAnsi="Arial" w:eastAsia="Arial"/>
          <w:b w:val="0"/>
          <w:sz w:val="22"/>
        </w:rPr>
        <w:t>while I kill time waiting for her in its pleasantries,</w:t>
      </w:r>
    </w:p>
    <w:p>
      <w:r>
        <w:rPr>
          <w:rFonts w:ascii="Arial" w:hAnsi="Arial" w:eastAsia="Arial"/>
          <w:b w:val="0"/>
          <w:sz w:val="22"/>
        </w:rPr>
        <w:t>and she, she swims up to me and kisses me,</w:t>
      </w:r>
    </w:p>
    <w:p>
      <w:r>
        <w:rPr>
          <w:rFonts w:ascii="Arial" w:hAnsi="Arial" w:eastAsia="Arial"/>
          <w:b w:val="0"/>
          <w:sz w:val="22"/>
        </w:rPr>
        <w:t>and how fragrant she is amongst the roaring sea,</w:t>
      </w:r>
    </w:p>
    <w:p>
      <w:r>
        <w:rPr>
          <w:rFonts w:ascii="Arial" w:hAnsi="Arial" w:eastAsia="Arial"/>
          <w:b w:val="0"/>
          <w:sz w:val="22"/>
        </w:rPr>
        <w:t>amongst the roaring sea,</w:t>
      </w:r>
    </w:p>
    <w:p>
      <w:r>
        <w:rPr>
          <w:rFonts w:ascii="Arial" w:hAnsi="Arial" w:eastAsia="Arial"/>
          <w:b w:val="0"/>
          <w:sz w:val="22"/>
        </w:rPr>
        <w:t>as she kisses me and cuddles me so tenderly,</w:t>
      </w:r>
    </w:p>
    <w:p>
      <w:r>
        <w:rPr>
          <w:rFonts w:ascii="Arial" w:hAnsi="Arial" w:eastAsia="Arial"/>
          <w:b w:val="0"/>
          <w:sz w:val="22"/>
        </w:rPr>
        <w:t>so tenderly amongst the waves, and what a memory,</w:t>
      </w:r>
    </w:p>
    <w:p>
      <w:r>
        <w:rPr>
          <w:rFonts w:ascii="Arial" w:hAnsi="Arial" w:eastAsia="Arial"/>
          <w:b w:val="0"/>
          <w:sz w:val="22"/>
        </w:rPr>
        <w:t>as my heart it pounds at the thought of her,</w:t>
      </w:r>
    </w:p>
    <w:p>
      <w:r>
        <w:rPr>
          <w:rFonts w:ascii="Arial" w:hAnsi="Arial" w:eastAsia="Arial"/>
          <w:b w:val="0"/>
          <w:sz w:val="22"/>
        </w:rPr>
        <w:t>and the seconds count down,</w:t>
      </w:r>
    </w:p>
    <w:p>
      <w:r>
        <w:rPr>
          <w:rFonts w:ascii="Arial" w:hAnsi="Arial" w:eastAsia="Arial"/>
          <w:b w:val="0"/>
          <w:sz w:val="22"/>
        </w:rPr>
        <w:t>and no time alone, is ever without her in my memory,</w:t>
      </w:r>
    </w:p>
    <w:p>
      <w:r>
        <w:rPr>
          <w:rFonts w:ascii="Arial" w:hAnsi="Arial" w:eastAsia="Arial"/>
          <w:b w:val="0"/>
          <w:sz w:val="22"/>
        </w:rPr>
        <w:t>and how happy I am knowing that she,</w:t>
      </w:r>
    </w:p>
    <w:p>
      <w:r>
        <w:rPr>
          <w:rFonts w:ascii="Arial" w:hAnsi="Arial" w:eastAsia="Arial"/>
          <w:b w:val="0"/>
          <w:sz w:val="22"/>
        </w:rPr>
        <w:t>will be here in no time at all,</w:t>
      </w:r>
    </w:p>
    <w:p>
      <w:r>
        <w:rPr>
          <w:rFonts w:ascii="Arial" w:hAnsi="Arial" w:eastAsia="Arial"/>
          <w:b w:val="0"/>
          <w:sz w:val="22"/>
        </w:rPr>
        <w:t>and how pleasant the sun is,</w:t>
      </w:r>
    </w:p>
    <w:p>
      <w:r>
        <w:rPr>
          <w:rFonts w:ascii="Arial" w:hAnsi="Arial" w:eastAsia="Arial"/>
          <w:b w:val="0"/>
          <w:sz w:val="22"/>
        </w:rPr>
        <w:t>and how warm she will be in my arms,</w:t>
      </w:r>
    </w:p>
    <w:p>
      <w:r>
        <w:rPr>
          <w:rFonts w:ascii="Arial" w:hAnsi="Arial" w:eastAsia="Arial"/>
          <w:b w:val="0"/>
          <w:sz w:val="22"/>
        </w:rPr>
        <w:t>after she has run to me, as if in slow motion,</w:t>
      </w:r>
    </w:p>
    <w:p>
      <w:r>
        <w:rPr>
          <w:rFonts w:ascii="Arial" w:hAnsi="Arial" w:eastAsia="Arial"/>
          <w:b w:val="0"/>
          <w:sz w:val="22"/>
        </w:rPr>
        <w:t>as if a dream, as if a dream,</w:t>
      </w:r>
    </w:p>
    <w:p>
      <w:r>
        <w:rPr>
          <w:rFonts w:ascii="Arial" w:hAnsi="Arial" w:eastAsia="Arial"/>
          <w:b w:val="0"/>
          <w:sz w:val="22"/>
        </w:rPr>
        <w:t>her gentle beauty, the wonder of her tender fragility.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