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As chance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As chance would have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chance would decry,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have no chance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if you try to force chance into being,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it is all in the lap of the Gods,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life is always a gamble,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mostly no matter how hard you try,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if you could dictate to chance,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would be the fun in there being no chance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only being certainty,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everything would be known,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would be no unknowns,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would be nothing to be wondered at,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boring that would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life would just be one big sigh,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not even worth keeping in your memory.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