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Around the sun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Around the sun you seemingly run, around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far too close but fireproof with your heart unburnable,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unbreakable,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take no prisoners, where love is concerned,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the passionate 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are the passionate,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one who never surrenders to negativity,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one who never gives in to cold hearts,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there is something wrong,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quickly move on and rightly so,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love to you is the greatest thing of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greatest thing and you do not give 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do not put up with inequality,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give love more than anyone,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more than anyone I have ever known,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around the sun you seemingly run,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around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far too close but fireproof with your heart unburnable,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unbreakable,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negativity to you is unbearable and you take no chances,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take no chances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love should be love to you and undoubtable,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admire you for your thoughts,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feelings are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would never hurt anyone,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would never hurt anyone.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