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Anything will do</w:t>
      </w:r>
    </w:p>
    <w:p/>
    <w:p>
      <w:r>
        <w:rPr>
          <w:rFonts w:ascii="Arial" w:hAnsi="Arial" w:eastAsia="Arial"/>
          <w:b w:val="0"/>
          <w:sz w:val="22"/>
        </w:rPr>
        <w:t>Anything will do,</w:t>
      </w:r>
    </w:p>
    <w:p>
      <w:r>
        <w:rPr>
          <w:rFonts w:ascii="Arial" w:hAnsi="Arial" w:eastAsia="Arial"/>
          <w:b w:val="0"/>
          <w:sz w:val="22"/>
        </w:rPr>
        <w:t>And how you look up at me,</w:t>
      </w:r>
    </w:p>
    <w:p>
      <w:r>
        <w:rPr>
          <w:rFonts w:ascii="Arial" w:hAnsi="Arial" w:eastAsia="Arial"/>
          <w:b w:val="0"/>
          <w:sz w:val="22"/>
        </w:rPr>
        <w:t>and I look down at you,</w:t>
      </w:r>
    </w:p>
    <w:p>
      <w:r>
        <w:rPr>
          <w:rFonts w:ascii="Arial" w:hAnsi="Arial" w:eastAsia="Arial"/>
          <w:b w:val="0"/>
          <w:sz w:val="22"/>
        </w:rPr>
        <w:t>and I see the weariness in your eyes,</w:t>
      </w:r>
    </w:p>
    <w:p>
      <w:r>
        <w:rPr>
          <w:rFonts w:ascii="Arial" w:hAnsi="Arial" w:eastAsia="Arial"/>
          <w:b w:val="0"/>
          <w:sz w:val="22"/>
        </w:rPr>
        <w:t>and the rugged lines across your face,</w:t>
      </w:r>
    </w:p>
    <w:p>
      <w:r>
        <w:rPr>
          <w:rFonts w:ascii="Arial" w:hAnsi="Arial" w:eastAsia="Arial"/>
          <w:b w:val="0"/>
          <w:sz w:val="22"/>
        </w:rPr>
        <w:t>and you smile like you mean it,</w:t>
      </w:r>
    </w:p>
    <w:p>
      <w:r>
        <w:rPr>
          <w:rFonts w:ascii="Arial" w:hAnsi="Arial" w:eastAsia="Arial"/>
          <w:b w:val="0"/>
          <w:sz w:val="22"/>
        </w:rPr>
        <w:t>and I would not wish to be in your place,</w:t>
      </w:r>
    </w:p>
    <w:p>
      <w:r>
        <w:rPr>
          <w:rFonts w:ascii="Arial" w:hAnsi="Arial" w:eastAsia="Arial"/>
          <w:b w:val="0"/>
          <w:sz w:val="22"/>
        </w:rPr>
        <w:t>in your place upon the streets,</w:t>
      </w:r>
    </w:p>
    <w:p>
      <w:r>
        <w:rPr>
          <w:rFonts w:ascii="Arial" w:hAnsi="Arial" w:eastAsia="Arial"/>
          <w:b w:val="0"/>
          <w:sz w:val="22"/>
        </w:rPr>
        <w:t>these streets that are so mean these days,</w:t>
      </w:r>
    </w:p>
    <w:p>
      <w:r>
        <w:rPr>
          <w:rFonts w:ascii="Arial" w:hAnsi="Arial" w:eastAsia="Arial"/>
          <w:b w:val="0"/>
          <w:sz w:val="22"/>
        </w:rPr>
        <w:t>and especially in all weathers,</w:t>
      </w:r>
    </w:p>
    <w:p>
      <w:r>
        <w:rPr>
          <w:rFonts w:ascii="Arial" w:hAnsi="Arial" w:eastAsia="Arial"/>
          <w:b w:val="0"/>
          <w:sz w:val="22"/>
        </w:rPr>
        <w:t>because the sun is harsh sometimes and the rain,</w:t>
      </w:r>
    </w:p>
    <w:p>
      <w:r>
        <w:rPr>
          <w:rFonts w:ascii="Arial" w:hAnsi="Arial" w:eastAsia="Arial"/>
          <w:b w:val="0"/>
          <w:sz w:val="22"/>
        </w:rPr>
        <w:t>and the snow always,</w:t>
      </w:r>
    </w:p>
    <w:p>
      <w:r>
        <w:rPr>
          <w:rFonts w:ascii="Arial" w:hAnsi="Arial" w:eastAsia="Arial"/>
          <w:b w:val="0"/>
          <w:sz w:val="22"/>
        </w:rPr>
        <w:t>the snow is always the same,</w:t>
      </w:r>
    </w:p>
    <w:p>
      <w:r>
        <w:rPr>
          <w:rFonts w:ascii="Arial" w:hAnsi="Arial" w:eastAsia="Arial"/>
          <w:b w:val="0"/>
          <w:sz w:val="22"/>
        </w:rPr>
        <w:t>bitter and it can kill you if luck does not go your way,</w:t>
      </w:r>
    </w:p>
    <w:p>
      <w:r>
        <w:rPr>
          <w:rFonts w:ascii="Arial" w:hAnsi="Arial" w:eastAsia="Arial"/>
          <w:b w:val="0"/>
          <w:sz w:val="22"/>
        </w:rPr>
        <w:t>because in the night,</w:t>
      </w:r>
    </w:p>
    <w:p>
      <w:r>
        <w:rPr>
          <w:rFonts w:ascii="Arial" w:hAnsi="Arial" w:eastAsia="Arial"/>
          <w:b w:val="0"/>
          <w:sz w:val="22"/>
        </w:rPr>
        <w:t>so many homeless people, in their sleep,</w:t>
      </w:r>
    </w:p>
    <w:p>
      <w:r>
        <w:rPr>
          <w:rFonts w:ascii="Arial" w:hAnsi="Arial" w:eastAsia="Arial"/>
          <w:b w:val="0"/>
          <w:sz w:val="22"/>
        </w:rPr>
        <w:t>drift off into hypothermia,</w:t>
      </w:r>
    </w:p>
    <w:p>
      <w:r>
        <w:rPr>
          <w:rFonts w:ascii="Arial" w:hAnsi="Arial" w:eastAsia="Arial"/>
          <w:b w:val="0"/>
          <w:sz w:val="22"/>
        </w:rPr>
        <w:t>and death claims them easily,</w:t>
      </w:r>
    </w:p>
    <w:p>
      <w:r>
        <w:rPr>
          <w:rFonts w:ascii="Arial" w:hAnsi="Arial" w:eastAsia="Arial"/>
          <w:b w:val="0"/>
          <w:sz w:val="22"/>
        </w:rPr>
        <w:t>and I, at society am angry,</w:t>
      </w:r>
    </w:p>
    <w:p>
      <w:r>
        <w:rPr>
          <w:rFonts w:ascii="Arial" w:hAnsi="Arial" w:eastAsia="Arial"/>
          <w:b w:val="0"/>
          <w:sz w:val="22"/>
        </w:rPr>
        <w:t>and I, at society I am ashamed,</w:t>
      </w:r>
    </w:p>
    <w:p>
      <w:r>
        <w:rPr>
          <w:rFonts w:ascii="Arial" w:hAnsi="Arial" w:eastAsia="Arial"/>
          <w:b w:val="0"/>
          <w:sz w:val="22"/>
        </w:rPr>
        <w:t>because seeing you on the street,</w:t>
      </w:r>
    </w:p>
    <w:p>
      <w:r>
        <w:rPr>
          <w:rFonts w:ascii="Arial" w:hAnsi="Arial" w:eastAsia="Arial"/>
          <w:b w:val="0"/>
          <w:sz w:val="22"/>
        </w:rPr>
        <w:t>you deserve to be treated,</w:t>
      </w:r>
    </w:p>
    <w:p>
      <w:r>
        <w:rPr>
          <w:rFonts w:ascii="Arial" w:hAnsi="Arial" w:eastAsia="Arial"/>
          <w:b w:val="0"/>
          <w:sz w:val="22"/>
        </w:rPr>
        <w:t>in a more humane way,</w:t>
      </w:r>
    </w:p>
    <w:p>
      <w:r>
        <w:rPr>
          <w:rFonts w:ascii="Arial" w:hAnsi="Arial" w:eastAsia="Arial"/>
          <w:b w:val="0"/>
          <w:sz w:val="22"/>
        </w:rPr>
        <w:t>and yes, at society I am ashamed,</w:t>
      </w:r>
    </w:p>
    <w:p>
      <w:r>
        <w:rPr>
          <w:rFonts w:ascii="Arial" w:hAnsi="Arial" w:eastAsia="Arial"/>
          <w:b w:val="0"/>
          <w:sz w:val="22"/>
        </w:rPr>
        <w:t>how cruel life is,</w:t>
      </w:r>
    </w:p>
    <w:p>
      <w:r>
        <w:rPr>
          <w:rFonts w:ascii="Arial" w:hAnsi="Arial" w:eastAsia="Arial"/>
          <w:b w:val="0"/>
          <w:sz w:val="22"/>
        </w:rPr>
        <w:t>in our over materialistic ways,</w:t>
      </w:r>
    </w:p>
    <w:p>
      <w:r>
        <w:rPr>
          <w:rFonts w:ascii="Arial" w:hAnsi="Arial" w:eastAsia="Arial"/>
          <w:b w:val="0"/>
          <w:sz w:val="22"/>
        </w:rPr>
        <w:t>and I talk with you a little while,</w:t>
      </w:r>
    </w:p>
    <w:p>
      <w:r>
        <w:rPr>
          <w:rFonts w:ascii="Arial" w:hAnsi="Arial" w:eastAsia="Arial"/>
          <w:b w:val="0"/>
          <w:sz w:val="22"/>
        </w:rPr>
        <w:t>and I find out your name,</w:t>
      </w:r>
    </w:p>
    <w:p>
      <w:r>
        <w:rPr>
          <w:rFonts w:ascii="Arial" w:hAnsi="Arial" w:eastAsia="Arial"/>
          <w:b w:val="0"/>
          <w:sz w:val="22"/>
        </w:rPr>
        <w:t>and you tell me that you are called Peter,</w:t>
      </w:r>
    </w:p>
    <w:p>
      <w:r>
        <w:rPr>
          <w:rFonts w:ascii="Arial" w:hAnsi="Arial" w:eastAsia="Arial"/>
          <w:b w:val="0"/>
          <w:sz w:val="22"/>
        </w:rPr>
        <w:t>and I tell you that you are brave,</w:t>
      </w:r>
    </w:p>
    <w:p>
      <w:r>
        <w:rPr>
          <w:rFonts w:ascii="Arial" w:hAnsi="Arial" w:eastAsia="Arial"/>
          <w:b w:val="0"/>
          <w:sz w:val="22"/>
        </w:rPr>
        <w:t>and you tell me of your family,</w:t>
      </w:r>
    </w:p>
    <w:p>
      <w:r>
        <w:rPr>
          <w:rFonts w:ascii="Arial" w:hAnsi="Arial" w:eastAsia="Arial"/>
          <w:b w:val="0"/>
          <w:sz w:val="22"/>
        </w:rPr>
        <w:t>who you lost contact with,</w:t>
      </w:r>
    </w:p>
    <w:p>
      <w:r>
        <w:rPr>
          <w:rFonts w:ascii="Arial" w:hAnsi="Arial" w:eastAsia="Arial"/>
          <w:b w:val="0"/>
          <w:sz w:val="22"/>
        </w:rPr>
        <w:t>and I am happy to see you happy,</w:t>
      </w:r>
    </w:p>
    <w:p>
      <w:r>
        <w:rPr>
          <w:rFonts w:ascii="Arial" w:hAnsi="Arial" w:eastAsia="Arial"/>
          <w:b w:val="0"/>
          <w:sz w:val="22"/>
        </w:rPr>
        <w:t>and I am happy to be in your company,</w:t>
      </w:r>
    </w:p>
    <w:p>
      <w:r>
        <w:rPr>
          <w:rFonts w:ascii="Arial" w:hAnsi="Arial" w:eastAsia="Arial"/>
          <w:b w:val="0"/>
          <w:sz w:val="22"/>
        </w:rPr>
        <w:t>and though I know it was a short conversation,</w:t>
      </w:r>
    </w:p>
    <w:p>
      <w:r>
        <w:rPr>
          <w:rFonts w:ascii="Arial" w:hAnsi="Arial" w:eastAsia="Arial"/>
          <w:b w:val="0"/>
          <w:sz w:val="22"/>
        </w:rPr>
        <w:t>sadly, I have to go,</w:t>
      </w:r>
    </w:p>
    <w:p>
      <w:r>
        <w:rPr>
          <w:rFonts w:ascii="Arial" w:hAnsi="Arial" w:eastAsia="Arial"/>
          <w:b w:val="0"/>
          <w:sz w:val="22"/>
        </w:rPr>
        <w:t>so, I give you some money,</w:t>
      </w:r>
    </w:p>
    <w:p>
      <w:r>
        <w:rPr>
          <w:rFonts w:ascii="Arial" w:hAnsi="Arial" w:eastAsia="Arial"/>
          <w:b w:val="0"/>
          <w:sz w:val="22"/>
        </w:rPr>
        <w:t>and a smile, and my compassion and then I go,</w:t>
      </w:r>
    </w:p>
    <w:p>
      <w:r>
        <w:rPr>
          <w:rFonts w:ascii="Arial" w:hAnsi="Arial" w:eastAsia="Arial"/>
          <w:b w:val="0"/>
          <w:sz w:val="22"/>
        </w:rPr>
        <w:t>and for you I can only hope for better days,</w:t>
      </w:r>
    </w:p>
    <w:p>
      <w:r>
        <w:rPr>
          <w:rFonts w:ascii="Arial" w:hAnsi="Arial" w:eastAsia="Arial"/>
          <w:b w:val="0"/>
          <w:sz w:val="22"/>
        </w:rPr>
        <w:t>and hope for the best,</w:t>
      </w:r>
    </w:p>
    <w:p>
      <w:r>
        <w:rPr>
          <w:rFonts w:ascii="Arial" w:hAnsi="Arial" w:eastAsia="Arial"/>
          <w:b w:val="0"/>
          <w:sz w:val="22"/>
        </w:rPr>
        <w:t>because society has become uncaring,</w:t>
      </w:r>
    </w:p>
    <w:p>
      <w:r>
        <w:rPr>
          <w:rFonts w:ascii="Arial" w:hAnsi="Arial" w:eastAsia="Arial"/>
          <w:b w:val="0"/>
          <w:sz w:val="22"/>
        </w:rPr>
        <w:t>and society does not seem to share,</w:t>
      </w:r>
    </w:p>
    <w:p>
      <w:r>
        <w:rPr>
          <w:rFonts w:ascii="Arial" w:hAnsi="Arial" w:eastAsia="Arial"/>
          <w:b w:val="0"/>
          <w:sz w:val="22"/>
        </w:rPr>
        <w:t>as much as it should do,</w:t>
      </w:r>
    </w:p>
    <w:p>
      <w:r>
        <w:rPr>
          <w:rFonts w:ascii="Arial" w:hAnsi="Arial" w:eastAsia="Arial"/>
          <w:b w:val="0"/>
          <w:sz w:val="22"/>
        </w:rPr>
        <w:t>and I wish I could do more for you,</w:t>
      </w:r>
    </w:p>
    <w:p>
      <w:r>
        <w:rPr>
          <w:rFonts w:ascii="Arial" w:hAnsi="Arial" w:eastAsia="Arial"/>
          <w:b w:val="0"/>
          <w:sz w:val="22"/>
        </w:rPr>
        <w:t>but I am also struggling too,</w:t>
      </w:r>
    </w:p>
    <w:p>
      <w:r>
        <w:rPr>
          <w:rFonts w:ascii="Arial" w:hAnsi="Arial" w:eastAsia="Arial"/>
          <w:b w:val="0"/>
          <w:sz w:val="22"/>
        </w:rPr>
        <w:t>but luckily not as hard as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