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Another month</w:t>
      </w:r>
    </w:p>
    <w:p/>
    <w:p>
      <w:r>
        <w:rPr>
          <w:rFonts w:ascii="Arial" w:hAnsi="Arial" w:eastAsia="Arial"/>
          <w:b w:val="0"/>
          <w:sz w:val="22"/>
        </w:rPr>
        <w:t>Another month,</w:t>
      </w:r>
    </w:p>
    <w:p>
      <w:r>
        <w:rPr>
          <w:rFonts w:ascii="Arial" w:hAnsi="Arial" w:eastAsia="Arial"/>
          <w:b w:val="0"/>
          <w:sz w:val="22"/>
        </w:rPr>
        <w:t>another month of quiet,</w:t>
      </w:r>
    </w:p>
    <w:p>
      <w:r>
        <w:rPr>
          <w:rFonts w:ascii="Arial" w:hAnsi="Arial" w:eastAsia="Arial"/>
          <w:b w:val="0"/>
          <w:sz w:val="22"/>
        </w:rPr>
        <w:t>a solitary month,</w:t>
      </w:r>
    </w:p>
    <w:p>
      <w:r>
        <w:rPr>
          <w:rFonts w:ascii="Arial" w:hAnsi="Arial" w:eastAsia="Arial"/>
          <w:b w:val="0"/>
          <w:sz w:val="22"/>
        </w:rPr>
        <w:t>a month most probably inside,</w:t>
      </w:r>
    </w:p>
    <w:p>
      <w:r>
        <w:rPr>
          <w:rFonts w:ascii="Arial" w:hAnsi="Arial" w:eastAsia="Arial"/>
          <w:b w:val="0"/>
          <w:sz w:val="22"/>
        </w:rPr>
        <w:t>yes, probably with the world shut out and lots of time,</w:t>
      </w:r>
    </w:p>
    <w:p>
      <w:r>
        <w:rPr>
          <w:rFonts w:ascii="Arial" w:hAnsi="Arial" w:eastAsia="Arial"/>
          <w:b w:val="0"/>
          <w:sz w:val="22"/>
        </w:rPr>
        <w:t>lots of time and peace of mind,</w:t>
      </w:r>
    </w:p>
    <w:p>
      <w:r>
        <w:rPr>
          <w:rFonts w:ascii="Arial" w:hAnsi="Arial" w:eastAsia="Arial"/>
          <w:b w:val="0"/>
          <w:sz w:val="22"/>
        </w:rPr>
        <w:t>yes, a single month possibly extending until the end of time,</w:t>
      </w:r>
    </w:p>
    <w:p>
      <w:r>
        <w:rPr>
          <w:rFonts w:ascii="Arial" w:hAnsi="Arial" w:eastAsia="Arial"/>
          <w:b w:val="0"/>
          <w:sz w:val="22"/>
        </w:rPr>
        <w:t>a time of creativity away from humankind,</w:t>
      </w:r>
    </w:p>
    <w:p>
      <w:r>
        <w:rPr>
          <w:rFonts w:ascii="Arial" w:hAnsi="Arial" w:eastAsia="Arial"/>
          <w:b w:val="0"/>
          <w:sz w:val="22"/>
        </w:rPr>
        <w:t>a lonely time,</w:t>
      </w:r>
    </w:p>
    <w:p>
      <w:r>
        <w:rPr>
          <w:rFonts w:ascii="Arial" w:hAnsi="Arial" w:eastAsia="Arial"/>
          <w:b w:val="0"/>
          <w:sz w:val="22"/>
        </w:rPr>
        <w:t>a lonely time maybe talking to oneself in the mirror,</w:t>
      </w:r>
    </w:p>
    <w:p>
      <w:r>
        <w:rPr>
          <w:rFonts w:ascii="Arial" w:hAnsi="Arial" w:eastAsia="Arial"/>
          <w:b w:val="0"/>
          <w:sz w:val="22"/>
        </w:rPr>
        <w:t>maybe losing my mind,</w:t>
      </w:r>
    </w:p>
    <w:p>
      <w:r>
        <w:rPr>
          <w:rFonts w:ascii="Arial" w:hAnsi="Arial" w:eastAsia="Arial"/>
          <w:b w:val="0"/>
          <w:sz w:val="22"/>
        </w:rPr>
        <w:t>but safe,</w:t>
      </w:r>
    </w:p>
    <w:p>
      <w:r>
        <w:rPr>
          <w:rFonts w:ascii="Arial" w:hAnsi="Arial" w:eastAsia="Arial"/>
          <w:b w:val="0"/>
          <w:sz w:val="22"/>
        </w:rPr>
        <w:t>safe, away from COVID-19,</w:t>
      </w:r>
    </w:p>
    <w:p>
      <w:r>
        <w:rPr>
          <w:rFonts w:ascii="Arial" w:hAnsi="Arial" w:eastAsia="Arial"/>
          <w:b w:val="0"/>
          <w:sz w:val="22"/>
        </w:rPr>
        <w:t>and socially distancing quite happily inside,</w:t>
      </w:r>
    </w:p>
    <w:p>
      <w:r>
        <w:rPr>
          <w:rFonts w:ascii="Arial" w:hAnsi="Arial" w:eastAsia="Arial"/>
          <w:b w:val="0"/>
          <w:sz w:val="22"/>
        </w:rPr>
        <w:t>yes, inside where I have all I need,</w:t>
      </w:r>
    </w:p>
    <w:p>
      <w:r>
        <w:rPr>
          <w:rFonts w:ascii="Arial" w:hAnsi="Arial" w:eastAsia="Arial"/>
          <w:b w:val="0"/>
          <w:sz w:val="22"/>
        </w:rPr>
        <w:t>and there is no fear,</w:t>
      </w:r>
    </w:p>
    <w:p>
      <w:r>
        <w:rPr>
          <w:rFonts w:ascii="Arial" w:hAnsi="Arial" w:eastAsia="Arial"/>
          <w:b w:val="0"/>
          <w:sz w:val="22"/>
        </w:rPr>
        <w:t>and no threats from COVID-19,</w:t>
      </w:r>
    </w:p>
    <w:p>
      <w:r>
        <w:rPr>
          <w:rFonts w:ascii="Arial" w:hAnsi="Arial" w:eastAsia="Arial"/>
          <w:b w:val="0"/>
          <w:sz w:val="22"/>
        </w:rPr>
        <w:t>and only food and beer,</w:t>
      </w:r>
    </w:p>
    <w:p>
      <w:r>
        <w:rPr>
          <w:rFonts w:ascii="Arial" w:hAnsi="Arial" w:eastAsia="Arial"/>
          <w:b w:val="0"/>
          <w:sz w:val="22"/>
        </w:rPr>
        <w:t>and where there is only time to write and write and write,</w:t>
      </w:r>
    </w:p>
    <w:p>
      <w:r>
        <w:rPr>
          <w:rFonts w:ascii="Arial" w:hAnsi="Arial" w:eastAsia="Arial"/>
          <w:b w:val="0"/>
          <w:sz w:val="22"/>
        </w:rPr>
        <w:t>and forget about time,</w:t>
      </w:r>
    </w:p>
    <w:p>
      <w:r>
        <w:rPr>
          <w:rFonts w:ascii="Arial" w:hAnsi="Arial" w:eastAsia="Arial"/>
          <w:b w:val="0"/>
          <w:sz w:val="22"/>
        </w:rPr>
        <w:t>whilst it rapidly and happily disappears.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