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Another hard-hearted soul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Another hard-hearted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another cold fish,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another bitter person who is like the winter snows,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another blanked faced human,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another blanked faced human who I do not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I do not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to see humanity smiling more often,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now, what a great thing that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world even in the light of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so cold,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so cold and how many weary hearts there are out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many weary hearts there are out there in this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shame,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shame to see humanity so miserable, and the world fighting constantly,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cost is untold, untold,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thing a smile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an imagining a world filled with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and a world where everyone smiles,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it lightens the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it lightens and brightens the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better world it is with smiles and laughter,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there are sadly,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sadly, far too many wars,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far too many miseries which take hold of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are bombarded at us from the newspapers,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magazines,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upon the radio,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upon the television,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upon the Internet,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world is as if covered in a blanket of ice and snow,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if covered in a blanket of ice and snow.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