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Another disaster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Another disaster,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another disaster with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you come crawling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almost on the floor and crying your eyes out,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once again I try to help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try to help you the best that I can do,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always seem,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unable to deal with emotional problems,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emotional problems it is true,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look strong but you are not strong,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are like a little bird with broken wings,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never seem to heal,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continually you seem to find,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people who are the worst for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and your relationships are tempestuous and vicious,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bitter and acrimonious,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end up fighting far too many times,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do not learn and there is always another disaster,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another disaster with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yes, I will always do my best to help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what are friends for,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to help that is true,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to help that is true.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