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Another 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Another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life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brutal cost,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brutal cost for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reality, for humanity sadly suffers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awful sickening violence,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 human race inflicts,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themselves each and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sickening violence and brutality,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world that never seems to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violence that comes from knives,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bombs, bullets, guns, and fists,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weapons of all kinds,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now how depraved is a human being,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can at the flip of a switch,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quickly take a human life?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any life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life lost is a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life lost is a brutal cost,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brutal cost for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any life so needlessly thrown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a sad state of affairs in the world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depressing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good can it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many deaths that deprive society of such talent,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possibilities for mankind,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death is a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are, unfortunately so many,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violent crimes against humanity in the world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such a shame, a terrible shame,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injuries after injuries,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traumas after traumas,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burials after burials, graves after graves,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yet another terrible failure to be human,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taking of a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human society far too often today.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