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Animated</w:t>
      </w:r>
    </w:p>
    <w:p/>
    <w:p>
      <w:r>
        <w:rPr>
          <w:rFonts w:ascii="Arial" w:hAnsi="Arial" w:eastAsia="Arial"/>
          <w:b w:val="0"/>
          <w:sz w:val="22"/>
        </w:rPr>
        <w:t>Animated,</w:t>
      </w:r>
    </w:p>
    <w:p>
      <w:r>
        <w:rPr>
          <w:rFonts w:ascii="Arial" w:hAnsi="Arial" w:eastAsia="Arial"/>
          <w:b w:val="0"/>
          <w:sz w:val="22"/>
        </w:rPr>
        <w:t>fixated,</w:t>
      </w:r>
    </w:p>
    <w:p>
      <w:r>
        <w:rPr>
          <w:rFonts w:ascii="Arial" w:hAnsi="Arial" w:eastAsia="Arial"/>
          <w:b w:val="0"/>
          <w:sz w:val="22"/>
        </w:rPr>
        <w:t>overheated,</w:t>
      </w:r>
    </w:p>
    <w:p>
      <w:r>
        <w:rPr>
          <w:rFonts w:ascii="Arial" w:hAnsi="Arial" w:eastAsia="Arial"/>
          <w:b w:val="0"/>
          <w:sz w:val="22"/>
        </w:rPr>
        <w:t>and irritated,</w:t>
      </w:r>
    </w:p>
    <w:p>
      <w:r>
        <w:rPr>
          <w:rFonts w:ascii="Arial" w:hAnsi="Arial" w:eastAsia="Arial"/>
          <w:b w:val="0"/>
          <w:sz w:val="22"/>
        </w:rPr>
        <w:t>suffocated,</w:t>
      </w:r>
    </w:p>
    <w:p>
      <w:r>
        <w:rPr>
          <w:rFonts w:ascii="Arial" w:hAnsi="Arial" w:eastAsia="Arial"/>
          <w:b w:val="0"/>
          <w:sz w:val="22"/>
        </w:rPr>
        <w:t>claustrophic,</w:t>
      </w:r>
    </w:p>
    <w:p>
      <w:r>
        <w:rPr>
          <w:rFonts w:ascii="Arial" w:hAnsi="Arial" w:eastAsia="Arial"/>
          <w:b w:val="0"/>
          <w:sz w:val="22"/>
        </w:rPr>
        <w:t>in the underground station,</w:t>
      </w:r>
    </w:p>
    <w:p>
      <w:r>
        <w:rPr>
          <w:rFonts w:ascii="Arial" w:hAnsi="Arial" w:eastAsia="Arial"/>
          <w:b w:val="0"/>
          <w:sz w:val="22"/>
        </w:rPr>
        <w:t>in a carriage on your way,</w:t>
      </w:r>
    </w:p>
    <w:p>
      <w:r>
        <w:rPr>
          <w:rFonts w:ascii="Arial" w:hAnsi="Arial" w:eastAsia="Arial"/>
          <w:b w:val="0"/>
          <w:sz w:val="22"/>
        </w:rPr>
        <w:t>to a faraway part of London,</w:t>
      </w:r>
    </w:p>
    <w:p>
      <w:r>
        <w:rPr>
          <w:rFonts w:ascii="Arial" w:hAnsi="Arial" w:eastAsia="Arial"/>
          <w:b w:val="0"/>
          <w:sz w:val="22"/>
        </w:rPr>
        <w:t>as someone down the end shouts angrily,</w:t>
      </w:r>
    </w:p>
    <w:p>
      <w:r>
        <w:rPr>
          <w:rFonts w:ascii="Arial" w:hAnsi="Arial" w:eastAsia="Arial"/>
          <w:b w:val="0"/>
          <w:sz w:val="22"/>
        </w:rPr>
        <w:t>at someone that you cannot see,</w:t>
      </w:r>
    </w:p>
    <w:p>
      <w:r>
        <w:rPr>
          <w:rFonts w:ascii="Arial" w:hAnsi="Arial" w:eastAsia="Arial"/>
          <w:b w:val="0"/>
          <w:sz w:val="22"/>
        </w:rPr>
        <w:t>out of great frustration,</w:t>
      </w:r>
    </w:p>
    <w:p>
      <w:r>
        <w:rPr>
          <w:rFonts w:ascii="Arial" w:hAnsi="Arial" w:eastAsia="Arial"/>
          <w:b w:val="0"/>
          <w:sz w:val="22"/>
        </w:rPr>
        <w:t>probably after getting an elbow in the face,</w:t>
      </w:r>
    </w:p>
    <w:p>
      <w:r>
        <w:rPr>
          <w:rFonts w:ascii="Arial" w:hAnsi="Arial" w:eastAsia="Arial"/>
          <w:b w:val="0"/>
          <w:sz w:val="22"/>
        </w:rPr>
        <w:t>a sweaty armpit,</w:t>
      </w:r>
    </w:p>
    <w:p>
      <w:r>
        <w:rPr>
          <w:rFonts w:ascii="Arial" w:hAnsi="Arial" w:eastAsia="Arial"/>
          <w:b w:val="0"/>
          <w:sz w:val="22"/>
        </w:rPr>
        <w:t>or a dirty look,</w:t>
      </w:r>
    </w:p>
    <w:p>
      <w:r>
        <w:rPr>
          <w:rFonts w:ascii="Arial" w:hAnsi="Arial" w:eastAsia="Arial"/>
          <w:b w:val="0"/>
          <w:sz w:val="22"/>
        </w:rPr>
        <w:t>oh, the joys,</w:t>
      </w:r>
    </w:p>
    <w:p>
      <w:r>
        <w:rPr>
          <w:rFonts w:ascii="Arial" w:hAnsi="Arial" w:eastAsia="Arial"/>
          <w:b w:val="0"/>
          <w:sz w:val="22"/>
        </w:rPr>
        <w:t>of journeys in the underground,</w:t>
      </w:r>
    </w:p>
    <w:p>
      <w:r>
        <w:rPr>
          <w:rFonts w:ascii="Arial" w:hAnsi="Arial" w:eastAsia="Arial"/>
          <w:b w:val="0"/>
          <w:sz w:val="22"/>
        </w:rPr>
        <w:t>as people with subterranean blues,</w:t>
      </w:r>
    </w:p>
    <w:p>
      <w:r>
        <w:rPr>
          <w:rFonts w:ascii="Arial" w:hAnsi="Arial" w:eastAsia="Arial"/>
          <w:b w:val="0"/>
          <w:sz w:val="22"/>
        </w:rPr>
        <w:t>suffer short tempers,</w:t>
      </w:r>
    </w:p>
    <w:p>
      <w:r>
        <w:rPr>
          <w:rFonts w:ascii="Arial" w:hAnsi="Arial" w:eastAsia="Arial"/>
          <w:b w:val="0"/>
          <w:sz w:val="22"/>
        </w:rPr>
        <w:t>and regularly blow a fuse,</w:t>
      </w:r>
    </w:p>
    <w:p>
      <w:r>
        <w:rPr>
          <w:rFonts w:ascii="Arial" w:hAnsi="Arial" w:eastAsia="Arial"/>
          <w:b w:val="0"/>
          <w:sz w:val="22"/>
        </w:rPr>
        <w:t>and far too often shout abuse after being abused,</w:t>
      </w:r>
    </w:p>
    <w:p>
      <w:r>
        <w:rPr>
          <w:rFonts w:ascii="Arial" w:hAnsi="Arial" w:eastAsia="Arial"/>
          <w:b w:val="0"/>
          <w:sz w:val="22"/>
        </w:rPr>
        <w:t>abused by the loud,</w:t>
      </w:r>
    </w:p>
    <w:p>
      <w:r>
        <w:rPr>
          <w:rFonts w:ascii="Arial" w:hAnsi="Arial" w:eastAsia="Arial"/>
          <w:b w:val="0"/>
          <w:sz w:val="22"/>
        </w:rPr>
        <w:t>the opinionated,</w:t>
      </w:r>
    </w:p>
    <w:p>
      <w:r>
        <w:rPr>
          <w:rFonts w:ascii="Arial" w:hAnsi="Arial" w:eastAsia="Arial"/>
          <w:b w:val="0"/>
          <w:sz w:val="22"/>
        </w:rPr>
        <w:t>and the occasional racist,</w:t>
      </w:r>
    </w:p>
    <w:p>
      <w:r>
        <w:rPr>
          <w:rFonts w:ascii="Arial" w:hAnsi="Arial" w:eastAsia="Arial"/>
          <w:b w:val="0"/>
          <w:sz w:val="22"/>
        </w:rPr>
        <w:t>oh, the joys,</w:t>
      </w:r>
    </w:p>
    <w:p>
      <w:r>
        <w:rPr>
          <w:rFonts w:ascii="Arial" w:hAnsi="Arial" w:eastAsia="Arial"/>
          <w:b w:val="0"/>
          <w:sz w:val="22"/>
        </w:rPr>
        <w:t>of travelling in the underground,</w:t>
      </w:r>
    </w:p>
    <w:p>
      <w:r>
        <w:rPr>
          <w:rFonts w:ascii="Arial" w:hAnsi="Arial" w:eastAsia="Arial"/>
          <w:b w:val="0"/>
          <w:sz w:val="22"/>
        </w:rPr>
        <w:t>with most people standing,</w:t>
      </w:r>
    </w:p>
    <w:p>
      <w:r>
        <w:rPr>
          <w:rFonts w:ascii="Arial" w:hAnsi="Arial" w:eastAsia="Arial"/>
          <w:b w:val="0"/>
          <w:sz w:val="22"/>
        </w:rPr>
        <w:t>and barely any room to move.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