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Angst</w:t>
      </w:r>
    </w:p>
    <w:p/>
    <w:p>
      <w:r>
        <w:rPr>
          <w:rFonts w:ascii="Arial" w:hAnsi="Arial" w:eastAsia="Arial"/>
          <w:b w:val="0"/>
          <w:sz w:val="22"/>
        </w:rPr>
        <w:t>Angst,</w:t>
      </w:r>
    </w:p>
    <w:p>
      <w:r>
        <w:rPr>
          <w:rFonts w:ascii="Arial" w:hAnsi="Arial" w:eastAsia="Arial"/>
          <w:b w:val="0"/>
          <w:sz w:val="22"/>
        </w:rPr>
        <w:t>in the bank,</w:t>
      </w:r>
    </w:p>
    <w:p>
      <w:r>
        <w:rPr>
          <w:rFonts w:ascii="Arial" w:hAnsi="Arial" w:eastAsia="Arial"/>
          <w:b w:val="0"/>
          <w:sz w:val="22"/>
        </w:rPr>
        <w:t>an expensive life,</w:t>
      </w:r>
    </w:p>
    <w:p>
      <w:r>
        <w:rPr>
          <w:rFonts w:ascii="Arial" w:hAnsi="Arial" w:eastAsia="Arial"/>
          <w:b w:val="0"/>
          <w:sz w:val="22"/>
        </w:rPr>
        <w:t>a nice home,</w:t>
      </w:r>
    </w:p>
    <w:p>
      <w:r>
        <w:rPr>
          <w:rFonts w:ascii="Arial" w:hAnsi="Arial" w:eastAsia="Arial"/>
          <w:b w:val="0"/>
          <w:sz w:val="22"/>
        </w:rPr>
        <w:t>a business in the red,</w:t>
      </w:r>
    </w:p>
    <w:p>
      <w:r>
        <w:rPr>
          <w:rFonts w:ascii="Arial" w:hAnsi="Arial" w:eastAsia="Arial"/>
          <w:b w:val="0"/>
          <w:sz w:val="22"/>
        </w:rPr>
        <w:t>countless worry,</w:t>
      </w:r>
    </w:p>
    <w:p>
      <w:r>
        <w:rPr>
          <w:rFonts w:ascii="Arial" w:hAnsi="Arial" w:eastAsia="Arial"/>
          <w:b w:val="0"/>
          <w:sz w:val="22"/>
        </w:rPr>
        <w:t>and despair in your head,</w:t>
      </w:r>
    </w:p>
    <w:p>
      <w:r>
        <w:rPr>
          <w:rFonts w:ascii="Arial" w:hAnsi="Arial" w:eastAsia="Arial"/>
          <w:b w:val="0"/>
          <w:sz w:val="22"/>
        </w:rPr>
        <w:t>waiting for the bank manager,</w:t>
      </w:r>
    </w:p>
    <w:p>
      <w:r>
        <w:rPr>
          <w:rFonts w:ascii="Arial" w:hAnsi="Arial" w:eastAsia="Arial"/>
          <w:b w:val="0"/>
          <w:sz w:val="22"/>
        </w:rPr>
        <w:t>waiting for a meeting,</w:t>
      </w:r>
    </w:p>
    <w:p>
      <w:r>
        <w:rPr>
          <w:rFonts w:ascii="Arial" w:hAnsi="Arial" w:eastAsia="Arial"/>
          <w:b w:val="0"/>
          <w:sz w:val="22"/>
        </w:rPr>
        <w:t>hoping for him,</w:t>
      </w:r>
    </w:p>
    <w:p>
      <w:r>
        <w:rPr>
          <w:rFonts w:ascii="Arial" w:hAnsi="Arial" w:eastAsia="Arial"/>
          <w:b w:val="0"/>
          <w:sz w:val="22"/>
        </w:rPr>
        <w:t>or her to rescue you,</w:t>
      </w:r>
    </w:p>
    <w:p>
      <w:r>
        <w:rPr>
          <w:rFonts w:ascii="Arial" w:hAnsi="Arial" w:eastAsia="Arial"/>
          <w:b w:val="0"/>
          <w:sz w:val="22"/>
        </w:rPr>
        <w:t>in a time of crisis,</w:t>
      </w:r>
    </w:p>
    <w:p>
      <w:r>
        <w:rPr>
          <w:rFonts w:ascii="Arial" w:hAnsi="Arial" w:eastAsia="Arial"/>
          <w:b w:val="0"/>
          <w:sz w:val="22"/>
        </w:rPr>
        <w:t>but usually, what good does it do,</w:t>
      </w:r>
    </w:p>
    <w:p>
      <w:r>
        <w:rPr>
          <w:rFonts w:ascii="Arial" w:hAnsi="Arial" w:eastAsia="Arial"/>
          <w:b w:val="0"/>
          <w:sz w:val="22"/>
        </w:rPr>
        <w:t>what good it is true,</w:t>
      </w:r>
    </w:p>
    <w:p>
      <w:r>
        <w:rPr>
          <w:rFonts w:ascii="Arial" w:hAnsi="Arial" w:eastAsia="Arial"/>
          <w:b w:val="0"/>
          <w:sz w:val="22"/>
        </w:rPr>
        <w:t>because trying to get the bank manager to believe you,</w:t>
      </w:r>
    </w:p>
    <w:p>
      <w:r>
        <w:rPr>
          <w:rFonts w:ascii="Arial" w:hAnsi="Arial" w:eastAsia="Arial"/>
          <w:b w:val="0"/>
          <w:sz w:val="22"/>
        </w:rPr>
        <w:t>when you say you need help,</w:t>
      </w:r>
    </w:p>
    <w:p>
      <w:r>
        <w:rPr>
          <w:rFonts w:ascii="Arial" w:hAnsi="Arial" w:eastAsia="Arial"/>
          <w:b w:val="0"/>
          <w:sz w:val="22"/>
        </w:rPr>
        <w:t>is like getting blood from a stone,</w:t>
      </w:r>
    </w:p>
    <w:p>
      <w:r>
        <w:rPr>
          <w:rFonts w:ascii="Arial" w:hAnsi="Arial" w:eastAsia="Arial"/>
          <w:b w:val="0"/>
          <w:sz w:val="22"/>
        </w:rPr>
        <w:t>and the only way,</w:t>
      </w:r>
    </w:p>
    <w:p>
      <w:r>
        <w:rPr>
          <w:rFonts w:ascii="Arial" w:hAnsi="Arial" w:eastAsia="Arial"/>
          <w:b w:val="0"/>
          <w:sz w:val="22"/>
        </w:rPr>
        <w:t>to get money,</w:t>
      </w:r>
    </w:p>
    <w:p>
      <w:r>
        <w:rPr>
          <w:rFonts w:ascii="Arial" w:hAnsi="Arial" w:eastAsia="Arial"/>
          <w:b w:val="0"/>
          <w:sz w:val="22"/>
        </w:rPr>
        <w:t>from him or her is if they die,</w:t>
      </w:r>
    </w:p>
    <w:p>
      <w:r>
        <w:rPr>
          <w:rFonts w:ascii="Arial" w:hAnsi="Arial" w:eastAsia="Arial"/>
          <w:b w:val="0"/>
          <w:sz w:val="22"/>
        </w:rPr>
        <w:t>and for you clone them,</w:t>
      </w:r>
    </w:p>
    <w:p>
      <w:r>
        <w:rPr>
          <w:rFonts w:ascii="Arial" w:hAnsi="Arial" w:eastAsia="Arial"/>
          <w:b w:val="0"/>
          <w:sz w:val="22"/>
        </w:rPr>
        <w:t>by having surgery,</w:t>
      </w:r>
    </w:p>
    <w:p>
      <w:r>
        <w:rPr>
          <w:rFonts w:ascii="Arial" w:hAnsi="Arial" w:eastAsia="Arial"/>
          <w:b w:val="0"/>
          <w:sz w:val="22"/>
        </w:rPr>
        <w:t>to look like them,</w:t>
      </w:r>
    </w:p>
    <w:p>
      <w:r>
        <w:rPr>
          <w:rFonts w:ascii="Arial" w:hAnsi="Arial" w:eastAsia="Arial"/>
          <w:b w:val="0"/>
          <w:sz w:val="22"/>
        </w:rPr>
        <w:t>and carrying on their job,</w:t>
      </w:r>
    </w:p>
    <w:p>
      <w:r>
        <w:rPr>
          <w:rFonts w:ascii="Arial" w:hAnsi="Arial" w:eastAsia="Arial"/>
          <w:b w:val="0"/>
          <w:sz w:val="22"/>
        </w:rPr>
        <w:t>oh, the things,</w:t>
      </w:r>
    </w:p>
    <w:p>
      <w:r>
        <w:rPr>
          <w:rFonts w:ascii="Arial" w:hAnsi="Arial" w:eastAsia="Arial"/>
          <w:b w:val="0"/>
          <w:sz w:val="22"/>
        </w:rPr>
        <w:t>the things you have to do,</w:t>
      </w:r>
    </w:p>
    <w:p>
      <w:r>
        <w:rPr>
          <w:rFonts w:ascii="Arial" w:hAnsi="Arial" w:eastAsia="Arial"/>
          <w:b w:val="0"/>
          <w:sz w:val="22"/>
        </w:rPr>
        <w:t>to get money,</w:t>
      </w:r>
    </w:p>
    <w:p>
      <w:r>
        <w:rPr>
          <w:rFonts w:ascii="Arial" w:hAnsi="Arial" w:eastAsia="Arial"/>
          <w:b w:val="0"/>
          <w:sz w:val="22"/>
        </w:rPr>
        <w:t>what a hullabaloo.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