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Anger</w:t>
      </w:r>
    </w:p>
    <w:p/>
    <w:p>
      <w:r>
        <w:rPr>
          <w:rFonts w:ascii="Arial" w:hAnsi="Arial" w:eastAsia="Arial"/>
          <w:b w:val="0"/>
          <w:sz w:val="22"/>
        </w:rPr>
        <w:t>Anger,</w:t>
      </w:r>
    </w:p>
    <w:p>
      <w:r>
        <w:rPr>
          <w:rFonts w:ascii="Arial" w:hAnsi="Arial" w:eastAsia="Arial"/>
          <w:b w:val="0"/>
          <w:sz w:val="22"/>
        </w:rPr>
        <w:t>fists through walls,</w:t>
      </w:r>
    </w:p>
    <w:p>
      <w:r>
        <w:rPr>
          <w:rFonts w:ascii="Arial" w:hAnsi="Arial" w:eastAsia="Arial"/>
          <w:b w:val="0"/>
          <w:sz w:val="22"/>
        </w:rPr>
        <w:t>objects through glass windows,</w:t>
      </w:r>
    </w:p>
    <w:p>
      <w:r>
        <w:rPr>
          <w:rFonts w:ascii="Arial" w:hAnsi="Arial" w:eastAsia="Arial"/>
          <w:b w:val="0"/>
          <w:sz w:val="22"/>
        </w:rPr>
        <w:t>words that appal,</w:t>
      </w:r>
    </w:p>
    <w:p>
      <w:r>
        <w:rPr>
          <w:rFonts w:ascii="Arial" w:hAnsi="Arial" w:eastAsia="Arial"/>
          <w:b w:val="0"/>
          <w:sz w:val="22"/>
        </w:rPr>
        <w:t>violence,</w:t>
      </w:r>
    </w:p>
    <w:p>
      <w:r>
        <w:rPr>
          <w:rFonts w:ascii="Arial" w:hAnsi="Arial" w:eastAsia="Arial"/>
          <w:b w:val="0"/>
          <w:sz w:val="22"/>
        </w:rPr>
        <w:t>mental abuse,</w:t>
      </w:r>
    </w:p>
    <w:p>
      <w:r>
        <w:rPr>
          <w:rFonts w:ascii="Arial" w:hAnsi="Arial" w:eastAsia="Arial"/>
          <w:b w:val="0"/>
          <w:sz w:val="22"/>
        </w:rPr>
        <w:t>loneliness,</w:t>
      </w:r>
    </w:p>
    <w:p>
      <w:r>
        <w:rPr>
          <w:rFonts w:ascii="Arial" w:hAnsi="Arial" w:eastAsia="Arial"/>
          <w:b w:val="0"/>
          <w:sz w:val="22"/>
        </w:rPr>
        <w:t>anxiety,</w:t>
      </w:r>
    </w:p>
    <w:p>
      <w:r>
        <w:rPr>
          <w:rFonts w:ascii="Arial" w:hAnsi="Arial" w:eastAsia="Arial"/>
          <w:b w:val="0"/>
          <w:sz w:val="22"/>
        </w:rPr>
        <w:t>pain and suffering,</w:t>
      </w:r>
    </w:p>
    <w:p>
      <w:r>
        <w:rPr>
          <w:rFonts w:ascii="Arial" w:hAnsi="Arial" w:eastAsia="Arial"/>
          <w:b w:val="0"/>
          <w:sz w:val="22"/>
        </w:rPr>
        <w:t>caused by illnesses in people’s brains,</w:t>
      </w:r>
    </w:p>
    <w:p>
      <w:r>
        <w:rPr>
          <w:rFonts w:ascii="Arial" w:hAnsi="Arial" w:eastAsia="Arial"/>
          <w:b w:val="0"/>
          <w:sz w:val="22"/>
        </w:rPr>
        <w:t>making them act that way,</w:t>
      </w:r>
    </w:p>
    <w:p>
      <w:r>
        <w:rPr>
          <w:rFonts w:ascii="Arial" w:hAnsi="Arial" w:eastAsia="Arial"/>
          <w:b w:val="0"/>
          <w:sz w:val="22"/>
        </w:rPr>
        <w:t>yes, a terrible tragedy for society,</w:t>
      </w:r>
    </w:p>
    <w:p>
      <w:r>
        <w:rPr>
          <w:rFonts w:ascii="Arial" w:hAnsi="Arial" w:eastAsia="Arial"/>
          <w:b w:val="0"/>
          <w:sz w:val="22"/>
        </w:rPr>
        <w:t>the lack of morality,</w:t>
      </w:r>
    </w:p>
    <w:p>
      <w:r>
        <w:rPr>
          <w:rFonts w:ascii="Arial" w:hAnsi="Arial" w:eastAsia="Arial"/>
          <w:b w:val="0"/>
          <w:sz w:val="22"/>
        </w:rPr>
        <w:t>yes, oh, the insanity,</w:t>
      </w:r>
    </w:p>
    <w:p>
      <w:r>
        <w:rPr>
          <w:rFonts w:ascii="Arial" w:hAnsi="Arial" w:eastAsia="Arial"/>
          <w:b w:val="0"/>
          <w:sz w:val="22"/>
        </w:rPr>
        <w:t>and the illogicality of people acting like that,</w:t>
      </w:r>
    </w:p>
    <w:p>
      <w:r>
        <w:rPr>
          <w:rFonts w:ascii="Arial" w:hAnsi="Arial" w:eastAsia="Arial"/>
          <w:b w:val="0"/>
          <w:sz w:val="22"/>
        </w:rPr>
        <w:t>and regularly inflicting it,</w:t>
      </w:r>
    </w:p>
    <w:p>
      <w:r>
        <w:rPr>
          <w:rFonts w:ascii="Arial" w:hAnsi="Arial" w:eastAsia="Arial"/>
          <w:b w:val="0"/>
          <w:sz w:val="22"/>
        </w:rPr>
        <w:t>upon unsuspecting people,</w:t>
      </w:r>
    </w:p>
    <w:p>
      <w:r>
        <w:rPr>
          <w:rFonts w:ascii="Arial" w:hAnsi="Arial" w:eastAsia="Arial"/>
          <w:b w:val="0"/>
          <w:sz w:val="22"/>
        </w:rPr>
        <w:t>who curse those bitter and the hateful,</w:t>
      </w:r>
    </w:p>
    <w:p>
      <w:r>
        <w:rPr>
          <w:rFonts w:ascii="Arial" w:hAnsi="Arial" w:eastAsia="Arial"/>
          <w:b w:val="0"/>
          <w:sz w:val="22"/>
        </w:rPr>
        <w:t>and the spiteful and vicious louts,</w:t>
      </w:r>
    </w:p>
    <w:p>
      <w:r>
        <w:rPr>
          <w:rFonts w:ascii="Arial" w:hAnsi="Arial" w:eastAsia="Arial"/>
          <w:b w:val="0"/>
          <w:sz w:val="22"/>
        </w:rPr>
        <w:t>who bully and belittle,</w:t>
      </w:r>
    </w:p>
    <w:p>
      <w:r>
        <w:rPr>
          <w:rFonts w:ascii="Arial" w:hAnsi="Arial" w:eastAsia="Arial"/>
          <w:b w:val="0"/>
          <w:sz w:val="22"/>
        </w:rPr>
        <w:t>and reign such verbal and physical blows,</w:t>
      </w:r>
    </w:p>
    <w:p>
      <w:r>
        <w:rPr>
          <w:rFonts w:ascii="Arial" w:hAnsi="Arial" w:eastAsia="Arial"/>
          <w:b w:val="0"/>
          <w:sz w:val="22"/>
        </w:rPr>
        <w:t>upon unsuspecting souls,</w:t>
      </w:r>
    </w:p>
    <w:p>
      <w:r>
        <w:rPr>
          <w:rFonts w:ascii="Arial" w:hAnsi="Arial" w:eastAsia="Arial"/>
          <w:b w:val="0"/>
          <w:sz w:val="22"/>
        </w:rPr>
        <w:t>unsuspecting souls,</w:t>
      </w:r>
    </w:p>
    <w:p>
      <w:r>
        <w:rPr>
          <w:rFonts w:ascii="Arial" w:hAnsi="Arial" w:eastAsia="Arial"/>
          <w:b w:val="0"/>
          <w:sz w:val="22"/>
        </w:rPr>
        <w:t>who are often their family and friends,</w:t>
      </w:r>
    </w:p>
    <w:p>
      <w:r>
        <w:rPr>
          <w:rFonts w:ascii="Arial" w:hAnsi="Arial" w:eastAsia="Arial"/>
          <w:b w:val="0"/>
          <w:sz w:val="22"/>
        </w:rPr>
        <w:t>with great regularity,</w:t>
      </w:r>
    </w:p>
    <w:p>
      <w:r>
        <w:rPr>
          <w:rFonts w:ascii="Arial" w:hAnsi="Arial" w:eastAsia="Arial"/>
          <w:b w:val="0"/>
          <w:sz w:val="22"/>
        </w:rPr>
        <w:t>oh, what good are people like that for society,</w:t>
      </w:r>
    </w:p>
    <w:p>
      <w:r>
        <w:rPr>
          <w:rFonts w:ascii="Arial" w:hAnsi="Arial" w:eastAsia="Arial"/>
          <w:b w:val="0"/>
          <w:sz w:val="22"/>
        </w:rPr>
        <w:t>people instilled with no morality,</w:t>
      </w:r>
    </w:p>
    <w:p>
      <w:r>
        <w:rPr>
          <w:rFonts w:ascii="Arial" w:hAnsi="Arial" w:eastAsia="Arial"/>
          <w:b w:val="0"/>
          <w:sz w:val="22"/>
        </w:rPr>
        <w:t>no morality at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