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Anger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Anger, anger not at thee,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no, I have no anger for thee,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no, I have no volcano inside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have no swarms of hornets waiting to burst free,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attack you.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Anger, anger, no, not at thee, for I am at peace with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 do not let anyone tell you otherwise,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I know you have a good heart,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there is kindness in your eyes,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it is sad how many people fall for lies,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fall for lies so easily.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I really have no anger for thee,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 may peace be upon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let us drink this amphora of wine and be happy,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let us forget things that have never existed,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let us get drunk,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forget any silly notions,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others may have brought to thee,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out of bitterness,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brought to thee out of stupidity,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let us drink and think and talk and be happy.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